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2C34B" w14:textId="77777777" w:rsidR="00F86249" w:rsidRPr="00F10272" w:rsidRDefault="00F86249" w:rsidP="00F86249">
      <w:pPr>
        <w:spacing w:before="120"/>
        <w:jc w:val="center"/>
        <w:rPr>
          <w:b/>
          <w:sz w:val="28"/>
          <w:szCs w:val="28"/>
        </w:rPr>
      </w:pPr>
      <w:r w:rsidRPr="00F10272">
        <w:rPr>
          <w:b/>
          <w:sz w:val="28"/>
          <w:szCs w:val="28"/>
        </w:rPr>
        <w:t>Phần 2: YÊU CẦU VỀ PHẠM VI CUNG CẤP</w:t>
      </w:r>
    </w:p>
    <w:p w14:paraId="1E2ACE6E" w14:textId="77777777" w:rsidR="00F86249" w:rsidRPr="00F10272" w:rsidRDefault="00F86249" w:rsidP="00F86249">
      <w:pPr>
        <w:spacing w:before="120"/>
        <w:jc w:val="center"/>
        <w:rPr>
          <w:b/>
          <w:sz w:val="28"/>
          <w:szCs w:val="28"/>
        </w:rPr>
      </w:pPr>
      <w:r w:rsidRPr="00F10272">
        <w:rPr>
          <w:b/>
          <w:sz w:val="28"/>
          <w:szCs w:val="28"/>
        </w:rPr>
        <w:t>Chương V: PHẠM VI CUNG CẤP</w:t>
      </w:r>
    </w:p>
    <w:p w14:paraId="6B3E1A4D" w14:textId="77777777" w:rsidR="00F86249" w:rsidRPr="00F10272" w:rsidRDefault="00F86249" w:rsidP="00BC7078">
      <w:pPr>
        <w:spacing w:before="120" w:after="120"/>
        <w:ind w:firstLine="720"/>
        <w:jc w:val="both"/>
        <w:rPr>
          <w:b/>
          <w:sz w:val="28"/>
          <w:szCs w:val="28"/>
        </w:rPr>
      </w:pPr>
      <w:r w:rsidRPr="00F10272">
        <w:rPr>
          <w:b/>
          <w:sz w:val="28"/>
          <w:szCs w:val="28"/>
        </w:rPr>
        <w:t>Mục 1. Phạm vi và tiến độ cung cấp thuốc</w:t>
      </w:r>
    </w:p>
    <w:p w14:paraId="4883F758" w14:textId="77777777" w:rsidR="00F86249" w:rsidRPr="00F10272" w:rsidRDefault="00F86249" w:rsidP="00BC7078">
      <w:pPr>
        <w:spacing w:before="120" w:after="120"/>
        <w:ind w:firstLine="720"/>
        <w:jc w:val="both"/>
        <w:rPr>
          <w:sz w:val="28"/>
          <w:szCs w:val="28"/>
        </w:rPr>
      </w:pPr>
      <w:r w:rsidRPr="00F10272">
        <w:rPr>
          <w:sz w:val="28"/>
          <w:szCs w:val="28"/>
        </w:rPr>
        <w:t>Phạm vi và tiến độ cung cấp thuốc quy định tại Mẫu số 00, Chương IV - biểu mẫu dự thầu Phạm vi cung cấp thuốc và dịch vụ liên quan (nếu có)</w:t>
      </w:r>
    </w:p>
    <w:p w14:paraId="09B4B47A" w14:textId="77777777" w:rsidR="00F86249" w:rsidRPr="00F10272" w:rsidRDefault="00F86249" w:rsidP="00BC7078">
      <w:pPr>
        <w:spacing w:before="120" w:after="120"/>
        <w:ind w:firstLine="720"/>
        <w:jc w:val="both"/>
        <w:rPr>
          <w:sz w:val="28"/>
          <w:szCs w:val="28"/>
        </w:rPr>
      </w:pPr>
      <w:r w:rsidRPr="00F10272">
        <w:rPr>
          <w:sz w:val="28"/>
          <w:szCs w:val="28"/>
        </w:rPr>
        <w:t>Bên mời thầu liệt kê chi tiết danh mục các thuốc cần cung cấp. Trong đó cần nêu rõ danh mục thuốc với số lượng và các thông tin cụ thể theo các Bảng phạm vi cung cấp, tiến độ cung cấp và yêu cầu về kỹ thuật của thuốc và được nêu tại Mẫu số 00 - Biểu mẫu dự thầu Chương IV. Chủ đầu tư ghi rõ đối với từng phần của gói thầu chỉ chào thuốc sản xuất trong nước theo tiêu chí kỹ thuật đối với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747C6710" w14:textId="77777777" w:rsidR="00F86249" w:rsidRPr="00F10272" w:rsidRDefault="00F86249" w:rsidP="00BC7078">
      <w:pPr>
        <w:spacing w:before="120" w:after="120"/>
        <w:ind w:firstLine="720"/>
        <w:jc w:val="both"/>
        <w:rPr>
          <w:b/>
          <w:sz w:val="28"/>
          <w:szCs w:val="28"/>
        </w:rPr>
      </w:pPr>
      <w:r w:rsidRPr="00F10272">
        <w:rPr>
          <w:b/>
          <w:sz w:val="28"/>
          <w:szCs w:val="28"/>
        </w:rPr>
        <w:t>Mục 2. Yêu cầu về kỹ thuật</w:t>
      </w:r>
    </w:p>
    <w:p w14:paraId="638ABA3C" w14:textId="77777777" w:rsidR="00F86249" w:rsidRPr="00F10272" w:rsidRDefault="00F86249" w:rsidP="00BC7078">
      <w:pPr>
        <w:spacing w:before="120" w:after="120"/>
        <w:ind w:firstLine="720"/>
        <w:jc w:val="both"/>
        <w:rPr>
          <w:sz w:val="28"/>
          <w:szCs w:val="28"/>
        </w:rPr>
      </w:pPr>
      <w:r w:rsidRPr="00F10272">
        <w:rPr>
          <w:sz w:val="28"/>
          <w:szCs w:val="28"/>
        </w:rPr>
        <w:t>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E-HSDT. 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 không được nêu yêu cầu về nhãn hiệu cụ thể của thuốc. Khi chưa có kết quả đàm phán giá thuốc được công bố, nếu Hội đồng Thuốc và Điều trị của cơ sở 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E-HSDT.</w:t>
      </w:r>
    </w:p>
    <w:p w14:paraId="5C177F83" w14:textId="77777777" w:rsidR="00F86249" w:rsidRPr="00F10272" w:rsidRDefault="00F86249" w:rsidP="00BC7078">
      <w:pPr>
        <w:spacing w:before="120" w:after="120"/>
        <w:ind w:firstLine="720"/>
        <w:jc w:val="both"/>
        <w:rPr>
          <w:sz w:val="28"/>
          <w:szCs w:val="28"/>
        </w:rPr>
      </w:pPr>
      <w:r w:rsidRPr="00F10272">
        <w:rPr>
          <w:sz w:val="28"/>
          <w:szCs w:val="28"/>
        </w:rPr>
        <w:t>Yêu cầu về kỹ thuật bao gồm các nội dung cơ bản như sau:</w:t>
      </w:r>
    </w:p>
    <w:p w14:paraId="0C83BE21" w14:textId="77777777" w:rsidR="00F86249" w:rsidRPr="00F10272" w:rsidRDefault="00F86249" w:rsidP="00BC7078">
      <w:pPr>
        <w:spacing w:before="120" w:after="120"/>
        <w:ind w:firstLine="720"/>
        <w:jc w:val="both"/>
        <w:rPr>
          <w:sz w:val="28"/>
          <w:szCs w:val="28"/>
        </w:rPr>
      </w:pPr>
      <w:r w:rsidRPr="00F10272">
        <w:rPr>
          <w:sz w:val="28"/>
          <w:szCs w:val="28"/>
        </w:rPr>
        <w:t>2.1. Giới thiệu chung về gói thầu</w:t>
      </w:r>
    </w:p>
    <w:p w14:paraId="35219CEE" w14:textId="3440B45A" w:rsidR="00CA1AA4" w:rsidRPr="00731C6D" w:rsidRDefault="00CA1AA4" w:rsidP="00BC7078">
      <w:pPr>
        <w:spacing w:before="120" w:after="120"/>
        <w:ind w:firstLine="720"/>
        <w:jc w:val="both"/>
        <w:rPr>
          <w:sz w:val="28"/>
          <w:szCs w:val="28"/>
        </w:rPr>
      </w:pPr>
      <w:r w:rsidRPr="00FF41EA">
        <w:rPr>
          <w:sz w:val="28"/>
          <w:szCs w:val="28"/>
        </w:rPr>
        <w:t>Đ</w:t>
      </w:r>
      <w:r w:rsidR="00F86249" w:rsidRPr="00FF41EA">
        <w:rPr>
          <w:sz w:val="28"/>
          <w:szCs w:val="28"/>
        </w:rPr>
        <w:t>ịa điểm thực hiện</w:t>
      </w:r>
      <w:r w:rsidRPr="00FF41EA">
        <w:rPr>
          <w:sz w:val="28"/>
          <w:szCs w:val="28"/>
        </w:rPr>
        <w:t xml:space="preserve">: </w:t>
      </w:r>
      <w:r w:rsidRPr="00FF41EA">
        <w:rPr>
          <w:bCs/>
          <w:sz w:val="28"/>
          <w:szCs w:val="28"/>
          <w:lang w:val="vi-VN"/>
        </w:rPr>
        <w:t>Bệnh viện đa khoa Mỹ Đức</w:t>
      </w:r>
      <w:r w:rsidR="00731C6D">
        <w:rPr>
          <w:bCs/>
          <w:sz w:val="28"/>
          <w:szCs w:val="28"/>
        </w:rPr>
        <w:t>.</w:t>
      </w:r>
    </w:p>
    <w:p w14:paraId="658E1EFD" w14:textId="77777777" w:rsidR="0027429C" w:rsidRDefault="0027429C" w:rsidP="00BC7078">
      <w:pPr>
        <w:spacing w:before="120" w:after="120"/>
        <w:ind w:firstLine="720"/>
        <w:rPr>
          <w:sz w:val="28"/>
          <w:szCs w:val="28"/>
        </w:rPr>
      </w:pPr>
      <w:r>
        <w:rPr>
          <w:sz w:val="28"/>
          <w:szCs w:val="28"/>
        </w:rPr>
        <w:t>Q</w:t>
      </w:r>
      <w:r w:rsidRPr="00F10272">
        <w:rPr>
          <w:sz w:val="28"/>
          <w:szCs w:val="28"/>
        </w:rPr>
        <w:t>uy mô của gói thầu, yêu cầu về cung cấp thuốc thuộc gói thầu, thời gian thực hiện gói thầu và những thông tin khác</w:t>
      </w:r>
      <w:r>
        <w:rPr>
          <w:sz w:val="28"/>
          <w:szCs w:val="28"/>
        </w:rPr>
        <w:t>: Chi tiết tại Quyết định phê duyệt kế hoạch lựa chọn nhà thầu.</w:t>
      </w:r>
    </w:p>
    <w:p w14:paraId="1847C986" w14:textId="77777777" w:rsidR="00F86249" w:rsidRPr="00F10272" w:rsidRDefault="00F86249" w:rsidP="00BC7078">
      <w:pPr>
        <w:spacing w:before="120" w:after="120"/>
        <w:ind w:firstLine="720"/>
        <w:jc w:val="both"/>
        <w:rPr>
          <w:sz w:val="28"/>
          <w:szCs w:val="28"/>
        </w:rPr>
      </w:pPr>
      <w:r w:rsidRPr="00F10272">
        <w:rPr>
          <w:sz w:val="28"/>
          <w:szCs w:val="28"/>
        </w:rPr>
        <w:t>2.2. Yêu cầu về kỹ thuật</w:t>
      </w:r>
    </w:p>
    <w:p w14:paraId="150AC597" w14:textId="77777777" w:rsidR="00F86249" w:rsidRPr="00F10272" w:rsidRDefault="00F86249" w:rsidP="00BC7078">
      <w:pPr>
        <w:spacing w:before="120" w:after="120"/>
        <w:ind w:firstLine="720"/>
        <w:jc w:val="both"/>
        <w:rPr>
          <w:sz w:val="28"/>
          <w:szCs w:val="28"/>
        </w:rPr>
      </w:pPr>
      <w:r w:rsidRPr="00F10272">
        <w:rPr>
          <w:sz w:val="28"/>
          <w:szCs w:val="28"/>
        </w:rPr>
        <w:t>Yêu cầu về kỹ thuật bao gồm yêu cầu về kỹ thuật chung và yêu cầu về kỹ thuật chi tiết đối với thuốc thuộc phạm vi cung cấp của gói thầu.</w:t>
      </w:r>
    </w:p>
    <w:p w14:paraId="594AF644" w14:textId="77777777" w:rsidR="00F86249" w:rsidRPr="00F10272" w:rsidRDefault="00F86249" w:rsidP="00BC7078">
      <w:pPr>
        <w:spacing w:before="120" w:after="120"/>
        <w:ind w:firstLine="720"/>
        <w:jc w:val="both"/>
        <w:rPr>
          <w:sz w:val="28"/>
          <w:szCs w:val="28"/>
        </w:rPr>
      </w:pPr>
      <w:r w:rsidRPr="00F10272">
        <w:rPr>
          <w:sz w:val="28"/>
          <w:szCs w:val="28"/>
        </w:rPr>
        <w:t>Yêu cầu về mặt kỹ thuật chung là các yêu cầu về thuốc (bao gồm: Tên hoạt chất, Nồng độ, Hàm lượng, Đường dùng, Dạng bào chế, Đơn vị tính và Nhóm thuốc được nêu tại Mẫu số 00 - Biểu mẫu dự thầu Chương IV.</w:t>
      </w:r>
    </w:p>
    <w:p w14:paraId="2BD66253" w14:textId="77777777" w:rsidR="00F86249" w:rsidRPr="00F10272" w:rsidRDefault="00F86249" w:rsidP="00BC7078">
      <w:pPr>
        <w:spacing w:before="120" w:after="120"/>
        <w:ind w:firstLine="720"/>
        <w:jc w:val="both"/>
        <w:rPr>
          <w:sz w:val="28"/>
          <w:szCs w:val="28"/>
        </w:rPr>
      </w:pPr>
      <w:r w:rsidRPr="00F10272">
        <w:rPr>
          <w:sz w:val="28"/>
          <w:szCs w:val="28"/>
        </w:rPr>
        <w:lastRenderedPageBreak/>
        <w:t>Đối với gói thầu thuốc biệt dược gốc có thêm thông tin tên thuốc</w:t>
      </w:r>
    </w:p>
    <w:p w14:paraId="5A86D8E7" w14:textId="77777777" w:rsidR="00F86249" w:rsidRPr="00F10272" w:rsidRDefault="00F86249" w:rsidP="00BC7078">
      <w:pPr>
        <w:spacing w:before="120" w:after="120"/>
        <w:ind w:firstLine="720"/>
        <w:jc w:val="both"/>
        <w:rPr>
          <w:sz w:val="28"/>
          <w:szCs w:val="28"/>
        </w:rPr>
      </w:pPr>
      <w:r w:rsidRPr="00F10272">
        <w:rPr>
          <w:sz w:val="28"/>
          <w:szCs w:val="28"/>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w:t>
      </w:r>
      <w:r w:rsidR="00911E20">
        <w:rPr>
          <w:sz w:val="28"/>
          <w:szCs w:val="28"/>
        </w:rPr>
        <w:t>ác thông tin đó trong E-HSMT. N</w:t>
      </w:r>
      <w:r w:rsidRPr="00F10272">
        <w:rPr>
          <w:sz w:val="28"/>
          <w:szCs w:val="28"/>
        </w:rPr>
        <w:t>ếu yêu cầu cung cấp bản tóm tắt thông số kỹ thuật thì Bên mời thầu phải ghi thông tin vào bảng dưới đây. Nhà thầu sẽ soạn một bảng tương tự để chứng minh thuốc do nhà thầu ch</w:t>
      </w:r>
      <w:r w:rsidR="00FF41EA">
        <w:rPr>
          <w:sz w:val="28"/>
          <w:szCs w:val="28"/>
        </w:rPr>
        <w:t>ào tuân thủ với các yêu cầu đó.</w:t>
      </w:r>
    </w:p>
    <w:p w14:paraId="023BEC17" w14:textId="77777777" w:rsidR="00F86249" w:rsidRPr="00F10272" w:rsidRDefault="00F86249" w:rsidP="00BC7078">
      <w:pPr>
        <w:spacing w:before="120" w:after="120"/>
        <w:ind w:firstLine="720"/>
        <w:jc w:val="both"/>
        <w:rPr>
          <w:sz w:val="28"/>
          <w:szCs w:val="28"/>
        </w:rPr>
      </w:pPr>
      <w:r w:rsidRPr="002345BB">
        <w:rPr>
          <w:sz w:val="28"/>
          <w:szCs w:val="28"/>
        </w:rPr>
        <w:t>2.3. Các yêu cầu khác</w:t>
      </w:r>
    </w:p>
    <w:p w14:paraId="4FDCDD7C" w14:textId="77777777" w:rsidR="00E54C07" w:rsidRDefault="00F86249" w:rsidP="00BC7078">
      <w:pPr>
        <w:spacing w:before="120" w:after="120"/>
        <w:ind w:firstLine="720"/>
        <w:jc w:val="both"/>
        <w:rPr>
          <w:sz w:val="28"/>
          <w:szCs w:val="28"/>
        </w:rPr>
      </w:pPr>
      <w:r w:rsidRPr="00F10272">
        <w:rPr>
          <w:sz w:val="28"/>
          <w:szCs w:val="28"/>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 HSDT.</w:t>
      </w:r>
    </w:p>
    <w:p w14:paraId="6729C18D" w14:textId="77777777" w:rsidR="00E54C07" w:rsidRPr="00F10272" w:rsidRDefault="00E54C07" w:rsidP="00BC7078">
      <w:pPr>
        <w:spacing w:before="120" w:after="120"/>
        <w:ind w:firstLine="720"/>
        <w:jc w:val="both"/>
        <w:rPr>
          <w:sz w:val="28"/>
          <w:szCs w:val="28"/>
        </w:rPr>
      </w:pPr>
      <w:r w:rsidRPr="00F10272">
        <w:rPr>
          <w:sz w:val="28"/>
          <w:szCs w:val="28"/>
        </w:rPr>
        <w:t>Các yêu cầu khác về kỹ thuật ngoài nội dung được nêu tại Mẫu số 00 - Biểu mẫu dự thầu Chương IV sẽ được nêu tại file đính kèm</w:t>
      </w:r>
    </w:p>
    <w:p w14:paraId="47F33775" w14:textId="77777777" w:rsidR="00E72E8A" w:rsidRDefault="00E72E8A" w:rsidP="00BC7078">
      <w:pPr>
        <w:spacing w:before="120" w:after="120"/>
        <w:ind w:firstLine="720"/>
        <w:jc w:val="both"/>
        <w:rPr>
          <w:sz w:val="28"/>
          <w:szCs w:val="28"/>
        </w:rPr>
      </w:pPr>
      <w:r w:rsidRPr="00E72E8A">
        <w:rPr>
          <w:b/>
          <w:sz w:val="28"/>
          <w:szCs w:val="28"/>
        </w:rPr>
        <w:t>Yêu cầu về cung cấp thuốc thuộc gói thầu</w:t>
      </w:r>
      <w:r w:rsidRPr="00FF41EA">
        <w:rPr>
          <w:sz w:val="28"/>
          <w:szCs w:val="28"/>
        </w:rPr>
        <w:t xml:space="preserve">: </w:t>
      </w:r>
    </w:p>
    <w:p w14:paraId="58A3594C" w14:textId="4B2D0174" w:rsidR="001737CA" w:rsidRPr="00052CF4" w:rsidRDefault="001737CA" w:rsidP="00BC7078">
      <w:pPr>
        <w:spacing w:before="120" w:after="120"/>
        <w:ind w:firstLine="720"/>
        <w:jc w:val="both"/>
        <w:rPr>
          <w:b/>
          <w:bCs/>
          <w:sz w:val="28"/>
          <w:szCs w:val="28"/>
          <w:lang w:val="nl-NL"/>
        </w:rPr>
      </w:pPr>
      <w:r w:rsidRPr="00052CF4">
        <w:rPr>
          <w:i/>
          <w:iCs/>
          <w:sz w:val="28"/>
          <w:szCs w:val="28"/>
          <w:lang w:val="nl-NL"/>
        </w:rPr>
        <w:t>-</w:t>
      </w:r>
      <w:r w:rsidR="00E72E8A">
        <w:rPr>
          <w:sz w:val="28"/>
          <w:szCs w:val="28"/>
          <w:lang w:val="nl-NL"/>
        </w:rPr>
        <w:t xml:space="preserve"> </w:t>
      </w:r>
      <w:r w:rsidRPr="00052CF4">
        <w:rPr>
          <w:sz w:val="28"/>
          <w:szCs w:val="28"/>
          <w:lang w:val="nl-NL"/>
        </w:rPr>
        <w:t xml:space="preserve">Bên mời thầu </w:t>
      </w:r>
      <w:r w:rsidR="00E72E8A">
        <w:rPr>
          <w:sz w:val="28"/>
          <w:szCs w:val="28"/>
          <w:lang w:val="nl-NL"/>
        </w:rPr>
        <w:t xml:space="preserve">sẽ </w:t>
      </w:r>
      <w:r w:rsidRPr="00052CF4">
        <w:rPr>
          <w:sz w:val="28"/>
          <w:szCs w:val="28"/>
          <w:lang w:val="nl-NL"/>
        </w:rPr>
        <w:t xml:space="preserve">dự trù nhu cầu </w:t>
      </w:r>
      <w:r>
        <w:rPr>
          <w:sz w:val="28"/>
          <w:szCs w:val="28"/>
          <w:lang w:val="nl-NL"/>
        </w:rPr>
        <w:t xml:space="preserve">thuốc theo các </w:t>
      </w:r>
      <w:r w:rsidRPr="00052CF4">
        <w:rPr>
          <w:sz w:val="28"/>
          <w:szCs w:val="28"/>
          <w:lang w:val="nl-NL"/>
        </w:rPr>
        <w:t xml:space="preserve">quý số lượng thuốc </w:t>
      </w:r>
      <w:r w:rsidR="00E72E8A">
        <w:rPr>
          <w:sz w:val="28"/>
          <w:szCs w:val="28"/>
          <w:lang w:val="nl-NL"/>
        </w:rPr>
        <w:t xml:space="preserve">đã </w:t>
      </w:r>
      <w:r w:rsidRPr="00052CF4">
        <w:rPr>
          <w:sz w:val="28"/>
          <w:szCs w:val="28"/>
          <w:lang w:val="nl-NL"/>
        </w:rPr>
        <w:t>trúng thầu.</w:t>
      </w:r>
      <w:r w:rsidR="00E72E8A" w:rsidRPr="00E72E8A">
        <w:rPr>
          <w:sz w:val="28"/>
          <w:szCs w:val="28"/>
          <w:lang w:val="nl-NL"/>
        </w:rPr>
        <w:t xml:space="preserve"> </w:t>
      </w:r>
      <w:r w:rsidR="00E72E8A" w:rsidRPr="00052CF4">
        <w:rPr>
          <w:sz w:val="28"/>
          <w:szCs w:val="28"/>
          <w:lang w:val="nl-NL"/>
        </w:rPr>
        <w:t xml:space="preserve">Thuốc được giao phải đủ số lượng và đúng các thông tin, tiêu chuẩn như đã cung cấp trong </w:t>
      </w:r>
      <w:r w:rsidR="00E72E8A" w:rsidRPr="00F10272">
        <w:rPr>
          <w:sz w:val="28"/>
          <w:szCs w:val="28"/>
        </w:rPr>
        <w:t>E- HSDT</w:t>
      </w:r>
      <w:r w:rsidR="00E72E8A">
        <w:rPr>
          <w:sz w:val="28"/>
          <w:szCs w:val="28"/>
        </w:rPr>
        <w:t>.</w:t>
      </w:r>
    </w:p>
    <w:p w14:paraId="0DA591A1" w14:textId="77777777" w:rsidR="001737CA" w:rsidRPr="00052CF4" w:rsidRDefault="001737CA" w:rsidP="00BC7078">
      <w:pPr>
        <w:spacing w:before="120" w:after="120"/>
        <w:ind w:firstLine="720"/>
        <w:jc w:val="both"/>
        <w:rPr>
          <w:sz w:val="28"/>
          <w:szCs w:val="28"/>
          <w:lang w:val="nl-NL"/>
        </w:rPr>
      </w:pPr>
      <w:r w:rsidRPr="00052CF4">
        <w:rPr>
          <w:sz w:val="28"/>
          <w:szCs w:val="28"/>
          <w:lang w:val="nl-NL"/>
        </w:rPr>
        <w:t xml:space="preserve">- Thuốc phải được giao theo từng đơn hàng của </w:t>
      </w:r>
      <w:r w:rsidR="005439F9">
        <w:rPr>
          <w:sz w:val="28"/>
          <w:szCs w:val="28"/>
        </w:rPr>
        <w:t>bệnh viện</w:t>
      </w:r>
      <w:r w:rsidRPr="00052CF4">
        <w:rPr>
          <w:sz w:val="28"/>
          <w:szCs w:val="28"/>
          <w:lang w:val="nl-NL"/>
        </w:rPr>
        <w:t xml:space="preserve"> trong vòng 03 ngày làm việc kể từ khi </w:t>
      </w:r>
      <w:r w:rsidR="005439F9">
        <w:rPr>
          <w:sz w:val="28"/>
          <w:szCs w:val="28"/>
          <w:lang w:val="nl-NL"/>
        </w:rPr>
        <w:t xml:space="preserve">nhà thầu </w:t>
      </w:r>
      <w:r w:rsidRPr="00052CF4">
        <w:rPr>
          <w:sz w:val="28"/>
          <w:szCs w:val="28"/>
          <w:lang w:val="nl-NL"/>
        </w:rPr>
        <w:t xml:space="preserve">nhận được dự trù của </w:t>
      </w:r>
      <w:r w:rsidR="005439F9">
        <w:rPr>
          <w:sz w:val="28"/>
          <w:szCs w:val="28"/>
        </w:rPr>
        <w:t>bệnh viện</w:t>
      </w:r>
      <w:r w:rsidRPr="00052CF4">
        <w:rPr>
          <w:sz w:val="28"/>
          <w:szCs w:val="28"/>
          <w:lang w:val="nl-NL"/>
        </w:rPr>
        <w:t>.</w:t>
      </w:r>
    </w:p>
    <w:p w14:paraId="23D078E0" w14:textId="26167269" w:rsidR="001737CA" w:rsidRPr="00052CF4" w:rsidRDefault="00E72E8A" w:rsidP="00BC7078">
      <w:pPr>
        <w:spacing w:before="120" w:after="120"/>
        <w:ind w:firstLine="720"/>
        <w:jc w:val="both"/>
        <w:rPr>
          <w:b/>
          <w:bCs/>
          <w:sz w:val="28"/>
          <w:szCs w:val="28"/>
        </w:rPr>
      </w:pPr>
      <w:r>
        <w:rPr>
          <w:sz w:val="28"/>
          <w:szCs w:val="28"/>
          <w:lang w:val="nl-NL"/>
        </w:rPr>
        <w:t>- Địa điểm cung cấp: G</w:t>
      </w:r>
      <w:r w:rsidR="001737CA" w:rsidRPr="00052CF4">
        <w:rPr>
          <w:sz w:val="28"/>
          <w:szCs w:val="28"/>
          <w:lang w:val="nl-NL"/>
        </w:rPr>
        <w:t xml:space="preserve">iao thuốc </w:t>
      </w:r>
      <w:r>
        <w:rPr>
          <w:sz w:val="28"/>
          <w:szCs w:val="28"/>
          <w:lang w:val="nl-NL"/>
        </w:rPr>
        <w:t xml:space="preserve">trực tiếp </w:t>
      </w:r>
      <w:r>
        <w:rPr>
          <w:sz w:val="28"/>
          <w:szCs w:val="28"/>
        </w:rPr>
        <w:t>t</w:t>
      </w:r>
      <w:r w:rsidR="001737CA" w:rsidRPr="00052CF4">
        <w:rPr>
          <w:sz w:val="28"/>
          <w:szCs w:val="28"/>
        </w:rPr>
        <w:t xml:space="preserve">ại </w:t>
      </w:r>
      <w:r w:rsidR="003647F9">
        <w:rPr>
          <w:sz w:val="28"/>
          <w:szCs w:val="28"/>
        </w:rPr>
        <w:t>Khoa Dược</w:t>
      </w:r>
      <w:r>
        <w:rPr>
          <w:sz w:val="28"/>
          <w:szCs w:val="28"/>
        </w:rPr>
        <w:t xml:space="preserve"> -</w:t>
      </w:r>
      <w:r w:rsidR="001737CA" w:rsidRPr="00052CF4">
        <w:rPr>
          <w:sz w:val="28"/>
          <w:szCs w:val="28"/>
        </w:rPr>
        <w:t xml:space="preserve"> Bệnh viện đa khoa Mỹ Đức</w:t>
      </w:r>
      <w:r w:rsidR="001737CA" w:rsidRPr="00052CF4">
        <w:rPr>
          <w:b/>
          <w:bCs/>
          <w:sz w:val="28"/>
          <w:szCs w:val="28"/>
        </w:rPr>
        <w:t xml:space="preserve"> </w:t>
      </w:r>
      <w:r w:rsidR="001737CA" w:rsidRPr="00052CF4">
        <w:rPr>
          <w:sz w:val="28"/>
          <w:szCs w:val="28"/>
          <w:lang w:val="nl-NL"/>
        </w:rPr>
        <w:t xml:space="preserve">- </w:t>
      </w:r>
      <w:r w:rsidR="00796983" w:rsidRPr="00796983">
        <w:rPr>
          <w:sz w:val="28"/>
          <w:szCs w:val="28"/>
          <w:lang w:val="nl-NL"/>
        </w:rPr>
        <w:t>Số 89, đường Hà Xá, Thọ Sơn, Xã Mỹ Đức, Thành phố Hà Nội</w:t>
      </w:r>
      <w:r w:rsidR="001737CA" w:rsidRPr="00052CF4">
        <w:rPr>
          <w:sz w:val="28"/>
          <w:szCs w:val="28"/>
          <w:lang w:val="nl-NL"/>
        </w:rPr>
        <w:t>.</w:t>
      </w:r>
    </w:p>
    <w:p w14:paraId="0FB9E35F" w14:textId="725FBDC6" w:rsidR="001737CA" w:rsidRDefault="001737CA" w:rsidP="00BC7078">
      <w:pPr>
        <w:autoSpaceDE w:val="0"/>
        <w:autoSpaceDN w:val="0"/>
        <w:adjustRightInd w:val="0"/>
        <w:spacing w:before="120" w:after="120"/>
        <w:ind w:firstLine="720"/>
        <w:jc w:val="both"/>
        <w:rPr>
          <w:sz w:val="28"/>
          <w:szCs w:val="28"/>
        </w:rPr>
      </w:pPr>
      <w:r w:rsidRPr="001737CA">
        <w:rPr>
          <w:b/>
          <w:sz w:val="28"/>
          <w:szCs w:val="28"/>
        </w:rPr>
        <w:t>Phương thức thanh toán</w:t>
      </w:r>
      <w:r w:rsidRPr="001737CA">
        <w:rPr>
          <w:sz w:val="28"/>
          <w:szCs w:val="28"/>
        </w:rPr>
        <w:t>:</w:t>
      </w:r>
    </w:p>
    <w:p w14:paraId="69547D9D" w14:textId="77777777" w:rsidR="001737CA" w:rsidRPr="001737CA" w:rsidRDefault="00E54C07" w:rsidP="00BC7078">
      <w:pPr>
        <w:autoSpaceDE w:val="0"/>
        <w:autoSpaceDN w:val="0"/>
        <w:adjustRightInd w:val="0"/>
        <w:spacing w:before="120" w:after="120"/>
        <w:ind w:firstLine="720"/>
        <w:jc w:val="both"/>
        <w:rPr>
          <w:sz w:val="28"/>
          <w:szCs w:val="28"/>
        </w:rPr>
      </w:pPr>
      <w:r>
        <w:rPr>
          <w:iCs/>
          <w:sz w:val="28"/>
          <w:szCs w:val="28"/>
        </w:rPr>
        <w:t xml:space="preserve">- </w:t>
      </w:r>
      <w:r w:rsidR="001737CA" w:rsidRPr="001737CA">
        <w:rPr>
          <w:iCs/>
          <w:sz w:val="28"/>
          <w:szCs w:val="28"/>
        </w:rPr>
        <w:t>Việc thanh toán cho Nhà thầu bằng chuyển khoản… số lần thanh toán là nhiều lần trong quá trình thực hiện hoặc thanh toán một lần khi hoàn thành hợp đồng.</w:t>
      </w:r>
    </w:p>
    <w:p w14:paraId="6963E286" w14:textId="2ED62A88" w:rsidR="001737CA" w:rsidRPr="001737CA" w:rsidRDefault="00E54C07" w:rsidP="00BC7078">
      <w:pPr>
        <w:spacing w:before="120" w:after="120"/>
        <w:ind w:firstLine="720"/>
        <w:jc w:val="both"/>
        <w:rPr>
          <w:iCs/>
          <w:sz w:val="28"/>
          <w:szCs w:val="28"/>
        </w:rPr>
      </w:pPr>
      <w:r>
        <w:rPr>
          <w:iCs/>
          <w:sz w:val="28"/>
          <w:szCs w:val="28"/>
        </w:rPr>
        <w:t xml:space="preserve">- </w:t>
      </w:r>
      <w:r w:rsidR="005439F9">
        <w:rPr>
          <w:iCs/>
          <w:sz w:val="28"/>
          <w:szCs w:val="28"/>
        </w:rPr>
        <w:t xml:space="preserve">Thời hạn thanh toán trong vòng </w:t>
      </w:r>
      <w:r w:rsidR="00816910">
        <w:rPr>
          <w:iCs/>
          <w:sz w:val="28"/>
          <w:szCs w:val="28"/>
        </w:rPr>
        <w:t>9</w:t>
      </w:r>
      <w:r w:rsidR="001737CA" w:rsidRPr="001737CA">
        <w:rPr>
          <w:iCs/>
          <w:sz w:val="28"/>
          <w:szCs w:val="28"/>
        </w:rPr>
        <w:t>0 ngày kể từ khi Nhà thầu xuất trình đầy đủ các chứng từ theo đúng qui định của pháp luật</w:t>
      </w:r>
      <w:r w:rsidR="00EC07F1">
        <w:rPr>
          <w:iCs/>
          <w:sz w:val="28"/>
          <w:szCs w:val="28"/>
        </w:rPr>
        <w:t>.</w:t>
      </w:r>
    </w:p>
    <w:p w14:paraId="37F61D80" w14:textId="77777777" w:rsidR="001737CA" w:rsidRPr="001737CA" w:rsidRDefault="00E54C07" w:rsidP="00BC7078">
      <w:pPr>
        <w:spacing w:before="120" w:after="120"/>
        <w:ind w:firstLine="720"/>
        <w:jc w:val="both"/>
        <w:rPr>
          <w:iCs/>
          <w:sz w:val="28"/>
          <w:szCs w:val="28"/>
        </w:rPr>
      </w:pPr>
      <w:r>
        <w:rPr>
          <w:iCs/>
          <w:sz w:val="28"/>
          <w:szCs w:val="28"/>
        </w:rPr>
        <w:t xml:space="preserve">- </w:t>
      </w:r>
      <w:r w:rsidR="001737CA" w:rsidRPr="001737CA">
        <w:rPr>
          <w:iCs/>
          <w:sz w:val="28"/>
          <w:szCs w:val="28"/>
        </w:rPr>
        <w:t>Chứng từ thanh toán cụ thể như sau: Hóa đơn tài chính; Biên bản nghiệm thu/ Biên bản nghiệm thu và thanh lý/</w:t>
      </w:r>
      <w:r w:rsidR="005439F9">
        <w:rPr>
          <w:iCs/>
          <w:sz w:val="28"/>
          <w:szCs w:val="28"/>
        </w:rPr>
        <w:t>B</w:t>
      </w:r>
      <w:r w:rsidR="001737CA" w:rsidRPr="001737CA">
        <w:rPr>
          <w:iCs/>
          <w:sz w:val="28"/>
          <w:szCs w:val="28"/>
        </w:rPr>
        <w:t xml:space="preserve">iên bản thanh lý hợp đồng; Bảng xác định giá trị khối lượng công việc hoàn thành; </w:t>
      </w:r>
      <w:r w:rsidR="001737CA" w:rsidRPr="001737CA">
        <w:rPr>
          <w:sz w:val="28"/>
          <w:szCs w:val="28"/>
        </w:rPr>
        <w:t>Giấy ủy quyền đúng mẫu (nếu có)</w:t>
      </w:r>
      <w:r w:rsidR="001737CA" w:rsidRPr="001737CA">
        <w:rPr>
          <w:iCs/>
          <w:sz w:val="28"/>
          <w:szCs w:val="28"/>
        </w:rPr>
        <w:t>.</w:t>
      </w:r>
    </w:p>
    <w:p w14:paraId="77D683C6" w14:textId="121CB530" w:rsidR="001737CA" w:rsidRDefault="00E54C07" w:rsidP="00BC7078">
      <w:pPr>
        <w:spacing w:before="120" w:after="120"/>
        <w:ind w:firstLine="720"/>
        <w:jc w:val="both"/>
        <w:rPr>
          <w:iCs/>
          <w:sz w:val="28"/>
          <w:szCs w:val="28"/>
        </w:rPr>
      </w:pPr>
      <w:r>
        <w:rPr>
          <w:iCs/>
          <w:sz w:val="28"/>
          <w:szCs w:val="28"/>
        </w:rPr>
        <w:t xml:space="preserve">- </w:t>
      </w:r>
      <w:r w:rsidR="001737CA" w:rsidRPr="001737CA">
        <w:rPr>
          <w:iCs/>
          <w:sz w:val="28"/>
          <w:szCs w:val="28"/>
        </w:rPr>
        <w:t xml:space="preserve">Nhà thầu phải hoàn thiện ngay một bộ hồ sơ thanh toán như nêu trên và gửi về cho bệnh viện trong vòng tối đa </w:t>
      </w:r>
      <w:r w:rsidR="00816910">
        <w:rPr>
          <w:iCs/>
          <w:sz w:val="28"/>
          <w:szCs w:val="28"/>
        </w:rPr>
        <w:t>3</w:t>
      </w:r>
      <w:r w:rsidR="001737CA" w:rsidRPr="001737CA">
        <w:rPr>
          <w:iCs/>
          <w:sz w:val="28"/>
          <w:szCs w:val="28"/>
        </w:rPr>
        <w:t>0 ngày kể từ khi nhà thầu giao hàng và xuất hóa đơn tài chính.</w:t>
      </w:r>
    </w:p>
    <w:p w14:paraId="7B8A3FAF" w14:textId="77777777" w:rsidR="00F86249" w:rsidRPr="00F10272" w:rsidRDefault="00F86249" w:rsidP="00BC7078">
      <w:pPr>
        <w:spacing w:before="120" w:after="120"/>
        <w:ind w:firstLine="720"/>
        <w:jc w:val="both"/>
        <w:rPr>
          <w:b/>
          <w:sz w:val="28"/>
          <w:szCs w:val="28"/>
        </w:rPr>
      </w:pPr>
      <w:r w:rsidRPr="00F10272">
        <w:rPr>
          <w:b/>
          <w:sz w:val="28"/>
          <w:szCs w:val="28"/>
        </w:rPr>
        <w:t>Mục 3. Kiểm tra và thử nghiệm (nếu có)</w:t>
      </w:r>
    </w:p>
    <w:p w14:paraId="01BA070D" w14:textId="77777777" w:rsidR="007F3884" w:rsidRPr="009A5377" w:rsidRDefault="00F86249" w:rsidP="009A5377">
      <w:pPr>
        <w:spacing w:before="120" w:after="120"/>
        <w:ind w:firstLine="720"/>
        <w:jc w:val="both"/>
        <w:rPr>
          <w:sz w:val="28"/>
          <w:szCs w:val="28"/>
        </w:rPr>
      </w:pPr>
      <w:r w:rsidRPr="00F10272">
        <w:rPr>
          <w:sz w:val="28"/>
          <w:szCs w:val="28"/>
        </w:rPr>
        <w:t>Các kiểm tra và thử nghiệm cần tiến hành gồm có: Được nêu tại file đính kèm Bên mời thầu đính kèm các tài liệu nêu trên:</w:t>
      </w:r>
    </w:p>
    <w:sectPr w:rsidR="007F3884" w:rsidRPr="009A5377" w:rsidSect="00CA1AA4">
      <w:pgSz w:w="11909" w:h="16834" w:code="9"/>
      <w:pgMar w:top="1134" w:right="1134" w:bottom="1134" w:left="1134"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A4C39" w14:textId="77777777" w:rsidR="0049183D" w:rsidRDefault="0049183D" w:rsidP="00055591">
      <w:r>
        <w:separator/>
      </w:r>
    </w:p>
  </w:endnote>
  <w:endnote w:type="continuationSeparator" w:id="0">
    <w:p w14:paraId="79993A7B" w14:textId="77777777" w:rsidR="0049183D" w:rsidRDefault="0049183D" w:rsidP="0005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8079" w14:textId="77777777" w:rsidR="0049183D" w:rsidRDefault="0049183D" w:rsidP="00055591">
      <w:r>
        <w:separator/>
      </w:r>
    </w:p>
  </w:footnote>
  <w:footnote w:type="continuationSeparator" w:id="0">
    <w:p w14:paraId="7CC30C75" w14:textId="77777777" w:rsidR="0049183D" w:rsidRDefault="0049183D" w:rsidP="00055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5" w15:restartNumberingAfterBreak="0">
    <w:nsid w:val="0000000B"/>
    <w:multiLevelType w:val="multilevel"/>
    <w:tmpl w:val="0000000A"/>
    <w:lvl w:ilvl="0">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6"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7" w15:restartNumberingAfterBreak="0">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8"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6"/>
        <w:w w:val="100"/>
        <w:position w:val="0"/>
        <w:sz w:val="18"/>
        <w:szCs w:val="18"/>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5"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6"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8" w15:restartNumberingAfterBreak="0">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1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0" w15:restartNumberingAfterBreak="0">
    <w:nsid w:val="00000029"/>
    <w:multiLevelType w:val="multilevel"/>
    <w:tmpl w:val="0000002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1" w15:restartNumberingAfterBreak="0">
    <w:nsid w:val="0000002B"/>
    <w:multiLevelType w:val="multilevel"/>
    <w:tmpl w:val="0000002A"/>
    <w:lvl w:ilvl="0">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2" w15:restartNumberingAfterBreak="0">
    <w:nsid w:val="0000002D"/>
    <w:multiLevelType w:val="multilevel"/>
    <w:tmpl w:val="0000002C"/>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3" w15:restartNumberingAfterBreak="0">
    <w:nsid w:val="0000002F"/>
    <w:multiLevelType w:val="multilevel"/>
    <w:tmpl w:val="0000002E"/>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4" w15:restartNumberingAfterBreak="0">
    <w:nsid w:val="00000031"/>
    <w:multiLevelType w:val="multilevel"/>
    <w:tmpl w:val="00000030"/>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5" w15:restartNumberingAfterBreak="0">
    <w:nsid w:val="00000033"/>
    <w:multiLevelType w:val="multilevel"/>
    <w:tmpl w:val="00000032"/>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6" w15:restartNumberingAfterBreak="0">
    <w:nsid w:val="00000035"/>
    <w:multiLevelType w:val="multilevel"/>
    <w:tmpl w:val="00000034"/>
    <w:lvl w:ilvl="0">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7" w15:restartNumberingAfterBreak="0">
    <w:nsid w:val="00000037"/>
    <w:multiLevelType w:val="multilevel"/>
    <w:tmpl w:val="00000036"/>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abstractNum w:abstractNumId="28" w15:restartNumberingAfterBreak="0">
    <w:nsid w:val="00000039"/>
    <w:multiLevelType w:val="multilevel"/>
    <w:tmpl w:val="00000038"/>
    <w:lvl w:ilvl="0">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2"/>
        <w:w w:val="100"/>
        <w:position w:val="0"/>
        <w:sz w:val="23"/>
        <w:szCs w:val="23"/>
        <w:u w:val="none"/>
      </w:rPr>
    </w:lvl>
  </w:abstractNum>
  <w:num w:numId="1" w16cid:durableId="434593594">
    <w:abstractNumId w:val="0"/>
  </w:num>
  <w:num w:numId="2" w16cid:durableId="1818834729">
    <w:abstractNumId w:val="1"/>
  </w:num>
  <w:num w:numId="3" w16cid:durableId="1711569372">
    <w:abstractNumId w:val="2"/>
  </w:num>
  <w:num w:numId="4" w16cid:durableId="128330390">
    <w:abstractNumId w:val="3"/>
  </w:num>
  <w:num w:numId="5" w16cid:durableId="103350945">
    <w:abstractNumId w:val="4"/>
  </w:num>
  <w:num w:numId="6" w16cid:durableId="1896429771">
    <w:abstractNumId w:val="5"/>
  </w:num>
  <w:num w:numId="7" w16cid:durableId="380447653">
    <w:abstractNumId w:val="6"/>
  </w:num>
  <w:num w:numId="8" w16cid:durableId="1449470351">
    <w:abstractNumId w:val="7"/>
  </w:num>
  <w:num w:numId="9" w16cid:durableId="628171940">
    <w:abstractNumId w:val="8"/>
  </w:num>
  <w:num w:numId="10" w16cid:durableId="2055109305">
    <w:abstractNumId w:val="9"/>
  </w:num>
  <w:num w:numId="11" w16cid:durableId="128132895">
    <w:abstractNumId w:val="10"/>
  </w:num>
  <w:num w:numId="12" w16cid:durableId="1361708549">
    <w:abstractNumId w:val="11"/>
  </w:num>
  <w:num w:numId="13" w16cid:durableId="1676373382">
    <w:abstractNumId w:val="12"/>
  </w:num>
  <w:num w:numId="14" w16cid:durableId="1912347073">
    <w:abstractNumId w:val="13"/>
  </w:num>
  <w:num w:numId="15" w16cid:durableId="1155800804">
    <w:abstractNumId w:val="14"/>
  </w:num>
  <w:num w:numId="16" w16cid:durableId="1881699022">
    <w:abstractNumId w:val="15"/>
  </w:num>
  <w:num w:numId="17" w16cid:durableId="1558053558">
    <w:abstractNumId w:val="16"/>
  </w:num>
  <w:num w:numId="18" w16cid:durableId="555315758">
    <w:abstractNumId w:val="17"/>
  </w:num>
  <w:num w:numId="19" w16cid:durableId="762383965">
    <w:abstractNumId w:val="18"/>
  </w:num>
  <w:num w:numId="20" w16cid:durableId="1575168304">
    <w:abstractNumId w:val="19"/>
  </w:num>
  <w:num w:numId="21" w16cid:durableId="414594879">
    <w:abstractNumId w:val="20"/>
  </w:num>
  <w:num w:numId="22" w16cid:durableId="1464734702">
    <w:abstractNumId w:val="21"/>
  </w:num>
  <w:num w:numId="23" w16cid:durableId="412510973">
    <w:abstractNumId w:val="22"/>
  </w:num>
  <w:num w:numId="24" w16cid:durableId="2120834684">
    <w:abstractNumId w:val="23"/>
  </w:num>
  <w:num w:numId="25" w16cid:durableId="1579289659">
    <w:abstractNumId w:val="24"/>
  </w:num>
  <w:num w:numId="26" w16cid:durableId="733357733">
    <w:abstractNumId w:val="25"/>
  </w:num>
  <w:num w:numId="27" w16cid:durableId="1907259213">
    <w:abstractNumId w:val="26"/>
  </w:num>
  <w:num w:numId="28" w16cid:durableId="77092880">
    <w:abstractNumId w:val="27"/>
  </w:num>
  <w:num w:numId="29" w16cid:durableId="193135256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973"/>
    <w:rsid w:val="00014AE8"/>
    <w:rsid w:val="00055591"/>
    <w:rsid w:val="000964B3"/>
    <w:rsid w:val="000F7920"/>
    <w:rsid w:val="00105680"/>
    <w:rsid w:val="00156E35"/>
    <w:rsid w:val="001737CA"/>
    <w:rsid w:val="001A40EF"/>
    <w:rsid w:val="001F675C"/>
    <w:rsid w:val="002345BB"/>
    <w:rsid w:val="0027429C"/>
    <w:rsid w:val="00312FB4"/>
    <w:rsid w:val="003647F9"/>
    <w:rsid w:val="0049183D"/>
    <w:rsid w:val="004F2859"/>
    <w:rsid w:val="005078F2"/>
    <w:rsid w:val="005439F9"/>
    <w:rsid w:val="00651368"/>
    <w:rsid w:val="006B0F23"/>
    <w:rsid w:val="00712E0E"/>
    <w:rsid w:val="00731C6D"/>
    <w:rsid w:val="00796983"/>
    <w:rsid w:val="007F3884"/>
    <w:rsid w:val="008075CA"/>
    <w:rsid w:val="00816910"/>
    <w:rsid w:val="00911E20"/>
    <w:rsid w:val="00953B4D"/>
    <w:rsid w:val="009A5377"/>
    <w:rsid w:val="00A77EAB"/>
    <w:rsid w:val="00AE6973"/>
    <w:rsid w:val="00BC7078"/>
    <w:rsid w:val="00CA1AA4"/>
    <w:rsid w:val="00D609B9"/>
    <w:rsid w:val="00D91B62"/>
    <w:rsid w:val="00D92936"/>
    <w:rsid w:val="00D95632"/>
    <w:rsid w:val="00E54C07"/>
    <w:rsid w:val="00E72E8A"/>
    <w:rsid w:val="00EC07F1"/>
    <w:rsid w:val="00F02B65"/>
    <w:rsid w:val="00F86249"/>
    <w:rsid w:val="00FF4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8B0F"/>
  <w15:docId w15:val="{901457A6-104D-4B00-860D-63D5E9C03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73"/>
    <w:pPr>
      <w:spacing w:after="0" w:line="240" w:lineRule="auto"/>
    </w:pPr>
    <w:rPr>
      <w:rFonts w:ascii="Times New Roman" w:eastAsia="Times New Roman" w:hAnsi="Times New Roman" w:cs="Times New Roman"/>
      <w:sz w:val="24"/>
      <w:szCs w:val="24"/>
    </w:rPr>
  </w:style>
  <w:style w:type="paragraph" w:styleId="Heading4">
    <w:name w:val="heading 4"/>
    <w:aliases w:val="Sub-Clause Sub-paragraph,ClauseSubSub_No&amp;Name, Sub-Clause Sub-paragraph"/>
    <w:basedOn w:val="Normal"/>
    <w:next w:val="Normal"/>
    <w:link w:val="Heading4Char"/>
    <w:qFormat/>
    <w:rsid w:val="00156E35"/>
    <w:pPr>
      <w:keepNext/>
      <w:spacing w:after="200"/>
      <w:ind w:left="1422" w:right="18" w:hanging="457"/>
      <w:jc w:val="both"/>
      <w:outlineLvl w:val="3"/>
    </w:pPr>
    <w:rPr>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6973"/>
    <w:rPr>
      <w:rFonts w:ascii="Tahoma" w:hAnsi="Tahoma" w:cs="Tahoma"/>
      <w:sz w:val="16"/>
      <w:szCs w:val="16"/>
    </w:rPr>
  </w:style>
  <w:style w:type="character" w:customStyle="1" w:styleId="BalloonTextChar">
    <w:name w:val="Balloon Text Char"/>
    <w:basedOn w:val="DefaultParagraphFont"/>
    <w:link w:val="BalloonText"/>
    <w:uiPriority w:val="99"/>
    <w:semiHidden/>
    <w:rsid w:val="00AE6973"/>
    <w:rPr>
      <w:rFonts w:ascii="Tahoma" w:eastAsia="Times New Roman" w:hAnsi="Tahoma" w:cs="Tahoma"/>
      <w:sz w:val="16"/>
      <w:szCs w:val="16"/>
    </w:rPr>
  </w:style>
  <w:style w:type="character" w:styleId="FootnoteReference">
    <w:name w:val="footnote reference"/>
    <w:semiHidden/>
    <w:rsid w:val="00055591"/>
    <w:rPr>
      <w:vertAlign w:val="superscript"/>
    </w:rPr>
  </w:style>
  <w:style w:type="paragraph" w:styleId="FootnoteText">
    <w:name w:val="footnote text"/>
    <w:basedOn w:val="Normal"/>
    <w:link w:val="FootnoteTextChar"/>
    <w:semiHidden/>
    <w:rsid w:val="00055591"/>
    <w:pPr>
      <w:widowControl w:val="0"/>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basedOn w:val="DefaultParagraphFont"/>
    <w:link w:val="FootnoteText"/>
    <w:semiHidden/>
    <w:rsid w:val="00055591"/>
    <w:rPr>
      <w:rFonts w:ascii="Arial Unicode MS" w:eastAsia="Arial Unicode MS" w:hAnsi="Arial Unicode MS" w:cs="Arial Unicode MS"/>
      <w:color w:val="000000"/>
      <w:sz w:val="20"/>
      <w:szCs w:val="20"/>
      <w:lang w:val="vi-VN" w:eastAsia="vi-VN"/>
    </w:rPr>
  </w:style>
  <w:style w:type="character" w:customStyle="1" w:styleId="Heading4Char">
    <w:name w:val="Heading 4 Char"/>
    <w:aliases w:val="Sub-Clause Sub-paragraph Char,ClauseSubSub_No&amp;Name Char, Sub-Clause Sub-paragraph Char"/>
    <w:basedOn w:val="DefaultParagraphFont"/>
    <w:link w:val="Heading4"/>
    <w:rsid w:val="00156E35"/>
    <w:rPr>
      <w:rFonts w:ascii="Times New Roman" w:eastAsia="Times New Roman" w:hAnsi="Times New Roman" w:cs="Times New Roman"/>
      <w:b/>
      <w:bCs/>
      <w:sz w:val="24"/>
      <w:szCs w:val="20"/>
      <w:lang w:val="x-none" w:eastAsia="x-none"/>
    </w:rPr>
  </w:style>
  <w:style w:type="paragraph" w:customStyle="1" w:styleId="DefaultParagraphFontParaCharCharCharCharChar">
    <w:name w:val="Default Paragraph Font Para Char Char Char Char Char"/>
    <w:autoRedefine/>
    <w:rsid w:val="00156E35"/>
    <w:pPr>
      <w:tabs>
        <w:tab w:val="left" w:pos="1152"/>
      </w:tabs>
      <w:spacing w:before="120" w:after="120" w:line="312" w:lineRule="auto"/>
    </w:pPr>
    <w:rPr>
      <w:rFonts w:ascii="Arial" w:eastAsia="Times New Roman" w:hAnsi="Arial" w:cs="Arial"/>
      <w:sz w:val="26"/>
      <w:szCs w:val="26"/>
    </w:rPr>
  </w:style>
  <w:style w:type="character" w:styleId="Hyperlink">
    <w:name w:val="Hyperlink"/>
    <w:rsid w:val="00156E35"/>
    <w:rPr>
      <w:color w:val="0066CC"/>
      <w:u w:val="single"/>
    </w:rPr>
  </w:style>
  <w:style w:type="character" w:customStyle="1" w:styleId="Vanbnnidung2">
    <w:name w:val="Van b?n n?i dung (2)_"/>
    <w:link w:val="Vanbnnidung20"/>
    <w:rsid w:val="00156E35"/>
    <w:rPr>
      <w:rFonts w:ascii="Times New Roman" w:hAnsi="Times New Roman" w:cs="Times New Roman"/>
      <w:b/>
      <w:bCs/>
      <w:spacing w:val="15"/>
      <w:sz w:val="23"/>
      <w:szCs w:val="23"/>
      <w:shd w:val="clear" w:color="auto" w:fill="FFFFFF"/>
    </w:rPr>
  </w:style>
  <w:style w:type="paragraph" w:customStyle="1" w:styleId="Vanbnnidung20">
    <w:name w:val="Van b?n n?i dung (2)"/>
    <w:basedOn w:val="Normal"/>
    <w:link w:val="Vanbnnidung2"/>
    <w:rsid w:val="00156E35"/>
    <w:pPr>
      <w:widowControl w:val="0"/>
      <w:shd w:val="clear" w:color="auto" w:fill="FFFFFF"/>
      <w:spacing w:after="360" w:line="346" w:lineRule="exact"/>
      <w:ind w:hanging="3160"/>
    </w:pPr>
    <w:rPr>
      <w:rFonts w:eastAsiaTheme="minorHAnsi"/>
      <w:b/>
      <w:bCs/>
      <w:spacing w:val="15"/>
      <w:sz w:val="23"/>
      <w:szCs w:val="23"/>
    </w:rPr>
  </w:style>
  <w:style w:type="character" w:customStyle="1" w:styleId="Vanbnnidung3">
    <w:name w:val="Van b?n n?i dung (3)_"/>
    <w:link w:val="Vanbnnidung30"/>
    <w:rsid w:val="00156E35"/>
    <w:rPr>
      <w:rFonts w:ascii="Times New Roman" w:hAnsi="Times New Roman" w:cs="Times New Roman"/>
      <w:i/>
      <w:iCs/>
      <w:sz w:val="23"/>
      <w:szCs w:val="23"/>
      <w:shd w:val="clear" w:color="auto" w:fill="FFFFFF"/>
    </w:rPr>
  </w:style>
  <w:style w:type="paragraph" w:customStyle="1" w:styleId="Vanbnnidung30">
    <w:name w:val="Van b?n n?i dung (3)"/>
    <w:basedOn w:val="Normal"/>
    <w:link w:val="Vanbnnidung3"/>
    <w:rsid w:val="00156E35"/>
    <w:pPr>
      <w:widowControl w:val="0"/>
      <w:shd w:val="clear" w:color="auto" w:fill="FFFFFF"/>
      <w:spacing w:before="360" w:after="360" w:line="240" w:lineRule="atLeast"/>
      <w:jc w:val="both"/>
    </w:pPr>
    <w:rPr>
      <w:rFonts w:eastAsiaTheme="minorHAnsi"/>
      <w:i/>
      <w:iCs/>
      <w:sz w:val="23"/>
      <w:szCs w:val="23"/>
    </w:rPr>
  </w:style>
  <w:style w:type="character" w:customStyle="1" w:styleId="Vanbnnidung3Khnginnghing">
    <w:name w:val="Van b?n n?i dung (3) + Không in nghiêng"/>
    <w:aliases w:val="Giãn cách 0 pt,Văn bản nội dung (16) + Times New Roman,6 pt2,In nghiêng4,Tiêu đề #3 + 14 pt"/>
    <w:rsid w:val="00156E35"/>
    <w:rPr>
      <w:rFonts w:ascii="Times New Roman" w:hAnsi="Times New Roman" w:cs="Times New Roman"/>
      <w:i/>
      <w:iCs/>
      <w:spacing w:val="12"/>
      <w:sz w:val="23"/>
      <w:szCs w:val="23"/>
      <w:u w:val="none"/>
    </w:rPr>
  </w:style>
  <w:style w:type="character" w:customStyle="1" w:styleId="Tiud3">
    <w:name w:val="Tiêu d? #3_"/>
    <w:link w:val="Tiud30"/>
    <w:rsid w:val="00156E35"/>
    <w:rPr>
      <w:rFonts w:ascii="Times New Roman" w:hAnsi="Times New Roman" w:cs="Times New Roman"/>
      <w:b/>
      <w:bCs/>
      <w:spacing w:val="15"/>
      <w:sz w:val="23"/>
      <w:szCs w:val="23"/>
      <w:shd w:val="clear" w:color="auto" w:fill="FFFFFF"/>
    </w:rPr>
  </w:style>
  <w:style w:type="paragraph" w:customStyle="1" w:styleId="Tiud30">
    <w:name w:val="Tiêu d? #3"/>
    <w:basedOn w:val="Normal"/>
    <w:link w:val="Tiud3"/>
    <w:rsid w:val="00156E35"/>
    <w:pPr>
      <w:widowControl w:val="0"/>
      <w:shd w:val="clear" w:color="auto" w:fill="FFFFFF"/>
      <w:spacing w:before="360" w:after="120" w:line="240" w:lineRule="atLeast"/>
      <w:jc w:val="both"/>
      <w:outlineLvl w:val="2"/>
    </w:pPr>
    <w:rPr>
      <w:rFonts w:eastAsiaTheme="minorHAnsi"/>
      <w:b/>
      <w:bCs/>
      <w:spacing w:val="15"/>
      <w:sz w:val="23"/>
      <w:szCs w:val="23"/>
    </w:rPr>
  </w:style>
  <w:style w:type="character" w:customStyle="1" w:styleId="Vanbnnidung">
    <w:name w:val="Van b?n n?i dung_"/>
    <w:link w:val="Vanbnnidung1"/>
    <w:rsid w:val="00156E35"/>
    <w:rPr>
      <w:rFonts w:ascii="Times New Roman" w:hAnsi="Times New Roman" w:cs="Times New Roman"/>
      <w:spacing w:val="12"/>
      <w:sz w:val="23"/>
      <w:szCs w:val="23"/>
      <w:shd w:val="clear" w:color="auto" w:fill="FFFFFF"/>
    </w:rPr>
  </w:style>
  <w:style w:type="paragraph" w:customStyle="1" w:styleId="Vanbnnidung1">
    <w:name w:val="Van b?n n?i dung1"/>
    <w:basedOn w:val="Normal"/>
    <w:link w:val="Vanbnnidung"/>
    <w:rsid w:val="00156E35"/>
    <w:pPr>
      <w:widowControl w:val="0"/>
      <w:shd w:val="clear" w:color="auto" w:fill="FFFFFF"/>
      <w:spacing w:before="120" w:after="60" w:line="336" w:lineRule="exact"/>
      <w:jc w:val="both"/>
    </w:pPr>
    <w:rPr>
      <w:rFonts w:eastAsiaTheme="minorHAnsi"/>
      <w:spacing w:val="12"/>
      <w:sz w:val="23"/>
      <w:szCs w:val="23"/>
    </w:rPr>
  </w:style>
  <w:style w:type="character" w:customStyle="1" w:styleId="Vanbnnidung4">
    <w:name w:val="Van b?n n?i dung (4)_"/>
    <w:link w:val="Vanbnnidung41"/>
    <w:rsid w:val="00156E35"/>
    <w:rPr>
      <w:rFonts w:ascii="Times New Roman" w:hAnsi="Times New Roman" w:cs="Times New Roman"/>
      <w:b/>
      <w:bCs/>
      <w:noProof/>
      <w:sz w:val="48"/>
      <w:szCs w:val="48"/>
      <w:shd w:val="clear" w:color="auto" w:fill="FFFFFF"/>
    </w:rPr>
  </w:style>
  <w:style w:type="paragraph" w:customStyle="1" w:styleId="Vanbnnidung41">
    <w:name w:val="Van b?n n?i dung (4)1"/>
    <w:basedOn w:val="Normal"/>
    <w:link w:val="Vanbnnidung4"/>
    <w:rsid w:val="00156E35"/>
    <w:pPr>
      <w:widowControl w:val="0"/>
      <w:shd w:val="clear" w:color="auto" w:fill="FFFFFF"/>
      <w:spacing w:before="240" w:line="240" w:lineRule="atLeast"/>
      <w:jc w:val="right"/>
    </w:pPr>
    <w:rPr>
      <w:rFonts w:eastAsiaTheme="minorHAnsi"/>
      <w:b/>
      <w:bCs/>
      <w:noProof/>
      <w:sz w:val="48"/>
      <w:szCs w:val="48"/>
    </w:rPr>
  </w:style>
  <w:style w:type="character" w:customStyle="1" w:styleId="Vanbnnidung40">
    <w:name w:val="Van b?n n?i dung (4)"/>
    <w:basedOn w:val="Vanbnnidung4"/>
    <w:rsid w:val="00156E35"/>
    <w:rPr>
      <w:rFonts w:ascii="Times New Roman" w:hAnsi="Times New Roman" w:cs="Times New Roman"/>
      <w:b/>
      <w:bCs/>
      <w:noProof/>
      <w:sz w:val="48"/>
      <w:szCs w:val="48"/>
      <w:shd w:val="clear" w:color="auto" w:fill="FFFFFF"/>
    </w:rPr>
  </w:style>
  <w:style w:type="character" w:customStyle="1" w:styleId="utranghocchntrang2">
    <w:name w:val="Ð?u trang ho?c chân trang (2)_"/>
    <w:link w:val="utranghocchntrang20"/>
    <w:rsid w:val="00156E35"/>
    <w:rPr>
      <w:rFonts w:ascii="Arial Narrow" w:hAnsi="Arial Narrow" w:cs="Arial Narrow"/>
      <w:spacing w:val="14"/>
      <w:sz w:val="21"/>
      <w:szCs w:val="21"/>
      <w:shd w:val="clear" w:color="auto" w:fill="FFFFFF"/>
    </w:rPr>
  </w:style>
  <w:style w:type="paragraph" w:customStyle="1" w:styleId="utranghocchntrang20">
    <w:name w:val="Ð?u trang ho?c chân trang (2)"/>
    <w:basedOn w:val="Normal"/>
    <w:link w:val="utranghocchntrang2"/>
    <w:rsid w:val="00156E35"/>
    <w:pPr>
      <w:widowControl w:val="0"/>
      <w:shd w:val="clear" w:color="auto" w:fill="FFFFFF"/>
      <w:spacing w:line="240" w:lineRule="atLeast"/>
    </w:pPr>
    <w:rPr>
      <w:rFonts w:ascii="Arial Narrow" w:eastAsiaTheme="minorHAnsi" w:hAnsi="Arial Narrow" w:cs="Arial Narrow"/>
      <w:spacing w:val="14"/>
      <w:sz w:val="21"/>
      <w:szCs w:val="21"/>
    </w:rPr>
  </w:style>
  <w:style w:type="character" w:customStyle="1" w:styleId="VanbnnidungInnghing">
    <w:name w:val="Van b?n n?i dung + In nghiêng"/>
    <w:aliases w:val="Giãn cách 0 pt12"/>
    <w:rsid w:val="00156E35"/>
    <w:rPr>
      <w:rFonts w:ascii="Times New Roman" w:hAnsi="Times New Roman" w:cs="Times New Roman"/>
      <w:i/>
      <w:iCs/>
      <w:spacing w:val="0"/>
      <w:sz w:val="23"/>
      <w:szCs w:val="23"/>
      <w:u w:val="none"/>
    </w:rPr>
  </w:style>
  <w:style w:type="character" w:customStyle="1" w:styleId="utranghocchntrang">
    <w:name w:val="Ð?u trang ho?c chân trang_"/>
    <w:link w:val="utranghocchntrang0"/>
    <w:rsid w:val="00156E35"/>
    <w:rPr>
      <w:rFonts w:ascii="Times New Roman" w:hAnsi="Times New Roman" w:cs="Times New Roman"/>
      <w:spacing w:val="7"/>
      <w:sz w:val="23"/>
      <w:szCs w:val="23"/>
      <w:shd w:val="clear" w:color="auto" w:fill="FFFFFF"/>
    </w:rPr>
  </w:style>
  <w:style w:type="paragraph" w:customStyle="1" w:styleId="utranghocchntrang0">
    <w:name w:val="Ð?u trang ho?c chân trang"/>
    <w:basedOn w:val="Normal"/>
    <w:link w:val="utranghocchntrang"/>
    <w:rsid w:val="00156E35"/>
    <w:pPr>
      <w:widowControl w:val="0"/>
      <w:shd w:val="clear" w:color="auto" w:fill="FFFFFF"/>
      <w:spacing w:line="240" w:lineRule="atLeast"/>
    </w:pPr>
    <w:rPr>
      <w:rFonts w:eastAsiaTheme="minorHAnsi"/>
      <w:spacing w:val="7"/>
      <w:sz w:val="23"/>
      <w:szCs w:val="23"/>
    </w:rPr>
  </w:style>
  <w:style w:type="character" w:customStyle="1" w:styleId="Tiud2">
    <w:name w:val="Tiêu d? #2_"/>
    <w:link w:val="Tiud20"/>
    <w:rsid w:val="00156E35"/>
    <w:rPr>
      <w:rFonts w:ascii="Times New Roman" w:hAnsi="Times New Roman" w:cs="Times New Roman"/>
      <w:b/>
      <w:bCs/>
      <w:spacing w:val="15"/>
      <w:sz w:val="23"/>
      <w:szCs w:val="23"/>
      <w:shd w:val="clear" w:color="auto" w:fill="FFFFFF"/>
    </w:rPr>
  </w:style>
  <w:style w:type="paragraph" w:customStyle="1" w:styleId="Tiud20">
    <w:name w:val="Tiêu d? #2"/>
    <w:basedOn w:val="Normal"/>
    <w:link w:val="Tiud2"/>
    <w:rsid w:val="00156E35"/>
    <w:pPr>
      <w:widowControl w:val="0"/>
      <w:shd w:val="clear" w:color="auto" w:fill="FFFFFF"/>
      <w:spacing w:before="60" w:after="120" w:line="240" w:lineRule="atLeast"/>
      <w:outlineLvl w:val="1"/>
    </w:pPr>
    <w:rPr>
      <w:rFonts w:eastAsiaTheme="minorHAnsi"/>
      <w:b/>
      <w:bCs/>
      <w:spacing w:val="15"/>
      <w:sz w:val="23"/>
      <w:szCs w:val="23"/>
    </w:rPr>
  </w:style>
  <w:style w:type="character" w:customStyle="1" w:styleId="VanbnnidungInnghing5">
    <w:name w:val="Van b?n n?i dung + In nghiêng5"/>
    <w:aliases w:val="Giãn cách 0 pt11"/>
    <w:rsid w:val="00156E35"/>
    <w:rPr>
      <w:rFonts w:ascii="Times New Roman" w:hAnsi="Times New Roman" w:cs="Times New Roman"/>
      <w:i/>
      <w:iCs/>
      <w:noProof/>
      <w:spacing w:val="0"/>
      <w:sz w:val="23"/>
      <w:szCs w:val="23"/>
      <w:u w:val="none"/>
    </w:rPr>
  </w:style>
  <w:style w:type="character" w:customStyle="1" w:styleId="Vanbnnidung5">
    <w:name w:val="Van b?n n?i dung (5)_"/>
    <w:link w:val="Vanbnnidung50"/>
    <w:rsid w:val="00156E35"/>
    <w:rPr>
      <w:rFonts w:ascii="Arial Narrow" w:hAnsi="Arial Narrow" w:cs="Arial Narrow"/>
      <w:sz w:val="10"/>
      <w:szCs w:val="10"/>
      <w:shd w:val="clear" w:color="auto" w:fill="FFFFFF"/>
    </w:rPr>
  </w:style>
  <w:style w:type="paragraph" w:customStyle="1" w:styleId="Vanbnnidung50">
    <w:name w:val="Van b?n n?i dung (5)"/>
    <w:basedOn w:val="Normal"/>
    <w:link w:val="Vanbnnidung5"/>
    <w:rsid w:val="00156E35"/>
    <w:pPr>
      <w:widowControl w:val="0"/>
      <w:shd w:val="clear" w:color="auto" w:fill="FFFFFF"/>
      <w:spacing w:after="60" w:line="240" w:lineRule="atLeast"/>
      <w:jc w:val="both"/>
    </w:pPr>
    <w:rPr>
      <w:rFonts w:ascii="Arial Narrow" w:eastAsiaTheme="minorHAnsi" w:hAnsi="Arial Narrow" w:cs="Arial Narrow"/>
      <w:sz w:val="10"/>
      <w:szCs w:val="10"/>
    </w:rPr>
  </w:style>
  <w:style w:type="character" w:customStyle="1" w:styleId="Vanbnnidung0">
    <w:name w:val="Van b?n n?i dung"/>
    <w:basedOn w:val="Vanbnnidung"/>
    <w:rsid w:val="00156E35"/>
    <w:rPr>
      <w:rFonts w:ascii="Times New Roman" w:hAnsi="Times New Roman" w:cs="Times New Roman"/>
      <w:spacing w:val="12"/>
      <w:sz w:val="23"/>
      <w:szCs w:val="23"/>
      <w:shd w:val="clear" w:color="auto" w:fill="FFFFFF"/>
    </w:rPr>
  </w:style>
  <w:style w:type="character" w:customStyle="1" w:styleId="VanbnnidungInnghing4">
    <w:name w:val="Van b?n n?i dung + In nghiêng4"/>
    <w:aliases w:val="Giãn cách 0 pt10"/>
    <w:rsid w:val="00156E35"/>
    <w:rPr>
      <w:rFonts w:ascii="Times New Roman" w:hAnsi="Times New Roman" w:cs="Times New Roman"/>
      <w:i/>
      <w:iCs/>
      <w:spacing w:val="0"/>
      <w:sz w:val="23"/>
      <w:szCs w:val="23"/>
      <w:u w:val="none"/>
    </w:rPr>
  </w:style>
  <w:style w:type="character" w:customStyle="1" w:styleId="VanbnnidungInnghing3">
    <w:name w:val="Van b?n n?i dung + In nghiêng3"/>
    <w:aliases w:val="Giãn cách 0 pt9"/>
    <w:rsid w:val="00156E35"/>
    <w:rPr>
      <w:rFonts w:ascii="Times New Roman" w:hAnsi="Times New Roman" w:cs="Times New Roman"/>
      <w:i/>
      <w:iCs/>
      <w:spacing w:val="12"/>
      <w:sz w:val="23"/>
      <w:szCs w:val="23"/>
      <w:u w:val="none"/>
    </w:rPr>
  </w:style>
  <w:style w:type="character" w:customStyle="1" w:styleId="Tiud1">
    <w:name w:val="Tiêu d? #1_"/>
    <w:link w:val="Tiud11"/>
    <w:rsid w:val="00156E35"/>
    <w:rPr>
      <w:rFonts w:ascii="Book Antiqua" w:hAnsi="Book Antiqua" w:cs="Book Antiqua"/>
      <w:b/>
      <w:bCs/>
      <w:i/>
      <w:iCs/>
      <w:noProof/>
      <w:sz w:val="56"/>
      <w:szCs w:val="56"/>
      <w:shd w:val="clear" w:color="auto" w:fill="FFFFFF"/>
    </w:rPr>
  </w:style>
  <w:style w:type="paragraph" w:customStyle="1" w:styleId="Tiud11">
    <w:name w:val="Tiêu d? #11"/>
    <w:basedOn w:val="Normal"/>
    <w:link w:val="Tiud1"/>
    <w:rsid w:val="00156E35"/>
    <w:pPr>
      <w:widowControl w:val="0"/>
      <w:shd w:val="clear" w:color="auto" w:fill="FFFFFF"/>
      <w:spacing w:before="240" w:line="240" w:lineRule="atLeast"/>
      <w:jc w:val="right"/>
      <w:outlineLvl w:val="0"/>
    </w:pPr>
    <w:rPr>
      <w:rFonts w:ascii="Book Antiqua" w:eastAsiaTheme="minorHAnsi" w:hAnsi="Book Antiqua" w:cs="Book Antiqua"/>
      <w:b/>
      <w:bCs/>
      <w:i/>
      <w:iCs/>
      <w:noProof/>
      <w:sz w:val="56"/>
      <w:szCs w:val="56"/>
    </w:rPr>
  </w:style>
  <w:style w:type="character" w:customStyle="1" w:styleId="Tiud10">
    <w:name w:val="Tiêu d? #1"/>
    <w:basedOn w:val="Tiud1"/>
    <w:rsid w:val="00156E35"/>
    <w:rPr>
      <w:rFonts w:ascii="Book Antiqua" w:hAnsi="Book Antiqua" w:cs="Book Antiqua"/>
      <w:b/>
      <w:bCs/>
      <w:i/>
      <w:iCs/>
      <w:noProof/>
      <w:sz w:val="56"/>
      <w:szCs w:val="56"/>
      <w:shd w:val="clear" w:color="auto" w:fill="FFFFFF"/>
    </w:rPr>
  </w:style>
  <w:style w:type="character" w:customStyle="1" w:styleId="Tiud12">
    <w:name w:val="Tiêu d? #1 (2)_"/>
    <w:link w:val="Tiud121"/>
    <w:rsid w:val="00156E35"/>
    <w:rPr>
      <w:rFonts w:ascii="Bookman Old Style" w:hAnsi="Bookman Old Style" w:cs="Bookman Old Style"/>
      <w:i/>
      <w:iCs/>
      <w:noProof/>
      <w:sz w:val="59"/>
      <w:szCs w:val="59"/>
      <w:shd w:val="clear" w:color="auto" w:fill="FFFFFF"/>
    </w:rPr>
  </w:style>
  <w:style w:type="paragraph" w:customStyle="1" w:styleId="Tiud121">
    <w:name w:val="Tiêu d? #1 (2)1"/>
    <w:basedOn w:val="Normal"/>
    <w:link w:val="Tiud12"/>
    <w:rsid w:val="00156E35"/>
    <w:pPr>
      <w:widowControl w:val="0"/>
      <w:shd w:val="clear" w:color="auto" w:fill="FFFFFF"/>
      <w:spacing w:line="240" w:lineRule="atLeast"/>
      <w:jc w:val="right"/>
      <w:outlineLvl w:val="0"/>
    </w:pPr>
    <w:rPr>
      <w:rFonts w:ascii="Bookman Old Style" w:eastAsiaTheme="minorHAnsi" w:hAnsi="Bookman Old Style" w:cs="Bookman Old Style"/>
      <w:i/>
      <w:iCs/>
      <w:noProof/>
      <w:sz w:val="59"/>
      <w:szCs w:val="59"/>
    </w:rPr>
  </w:style>
  <w:style w:type="character" w:customStyle="1" w:styleId="Tiud120">
    <w:name w:val="Tiêu d? #1 (2)"/>
    <w:basedOn w:val="Tiud12"/>
    <w:rsid w:val="00156E35"/>
    <w:rPr>
      <w:rFonts w:ascii="Bookman Old Style" w:hAnsi="Bookman Old Style" w:cs="Bookman Old Style"/>
      <w:i/>
      <w:iCs/>
      <w:noProof/>
      <w:sz w:val="59"/>
      <w:szCs w:val="59"/>
      <w:shd w:val="clear" w:color="auto" w:fill="FFFFFF"/>
    </w:rPr>
  </w:style>
  <w:style w:type="character" w:customStyle="1" w:styleId="Vanbnnidung29pt">
    <w:name w:val="Van b?n n?i dung (2) + 9 pt"/>
    <w:aliases w:val="Không in d?m,Giãn cách 0 pt8"/>
    <w:rsid w:val="00156E35"/>
    <w:rPr>
      <w:rFonts w:ascii="Times New Roman" w:hAnsi="Times New Roman" w:cs="Times New Roman"/>
      <w:b/>
      <w:bCs/>
      <w:spacing w:val="15"/>
      <w:sz w:val="18"/>
      <w:szCs w:val="18"/>
      <w:u w:val="none"/>
    </w:rPr>
  </w:style>
  <w:style w:type="character" w:customStyle="1" w:styleId="VanbnnidungInnghing2">
    <w:name w:val="Van b?n n?i dung + In nghiêng2"/>
    <w:aliases w:val="Giãn cách 0 pt7"/>
    <w:rsid w:val="00156E35"/>
    <w:rPr>
      <w:rFonts w:ascii="Times New Roman" w:hAnsi="Times New Roman" w:cs="Times New Roman"/>
      <w:i/>
      <w:iCs/>
      <w:spacing w:val="12"/>
      <w:sz w:val="23"/>
      <w:szCs w:val="23"/>
      <w:u w:val="none"/>
      <w:lang w:val="en-US" w:eastAsia="en-US"/>
    </w:rPr>
  </w:style>
  <w:style w:type="character" w:customStyle="1" w:styleId="Vanbnnidung2Khngindm">
    <w:name w:val="Van b?n n?i dung (2) + Không in d?m"/>
    <w:aliases w:val="Giãn cách 1 pt,Văn bản nội dung (2) + Franklin Gothic Heavy,10 pt,Không in nghiêng14"/>
    <w:rsid w:val="00156E35"/>
    <w:rPr>
      <w:rFonts w:ascii="Times New Roman" w:hAnsi="Times New Roman" w:cs="Times New Roman"/>
      <w:b/>
      <w:bCs/>
      <w:spacing w:val="20"/>
      <w:sz w:val="23"/>
      <w:szCs w:val="23"/>
      <w:u w:val="none"/>
    </w:rPr>
  </w:style>
  <w:style w:type="character" w:customStyle="1" w:styleId="Vanbnnidung6">
    <w:name w:val="Van b?n n?i dung (6)_"/>
    <w:link w:val="Vanbnnidung61"/>
    <w:rsid w:val="00156E35"/>
    <w:rPr>
      <w:rFonts w:ascii="Times New Roman" w:hAnsi="Times New Roman" w:cs="Times New Roman"/>
      <w:b/>
      <w:bCs/>
      <w:noProof/>
      <w:sz w:val="46"/>
      <w:szCs w:val="46"/>
      <w:shd w:val="clear" w:color="auto" w:fill="FFFFFF"/>
    </w:rPr>
  </w:style>
  <w:style w:type="paragraph" w:customStyle="1" w:styleId="Vanbnnidung61">
    <w:name w:val="Van b?n n?i dung (6)1"/>
    <w:basedOn w:val="Normal"/>
    <w:link w:val="Vanbnnidung6"/>
    <w:rsid w:val="00156E35"/>
    <w:pPr>
      <w:widowControl w:val="0"/>
      <w:shd w:val="clear" w:color="auto" w:fill="FFFFFF"/>
      <w:spacing w:line="240" w:lineRule="atLeast"/>
      <w:jc w:val="right"/>
    </w:pPr>
    <w:rPr>
      <w:rFonts w:eastAsiaTheme="minorHAnsi"/>
      <w:b/>
      <w:bCs/>
      <w:noProof/>
      <w:sz w:val="46"/>
      <w:szCs w:val="46"/>
    </w:rPr>
  </w:style>
  <w:style w:type="character" w:customStyle="1" w:styleId="Vanbnnidung60">
    <w:name w:val="Van b?n n?i dung (6)"/>
    <w:basedOn w:val="Vanbnnidung6"/>
    <w:rsid w:val="00156E35"/>
    <w:rPr>
      <w:rFonts w:ascii="Times New Roman" w:hAnsi="Times New Roman" w:cs="Times New Roman"/>
      <w:b/>
      <w:bCs/>
      <w:noProof/>
      <w:sz w:val="46"/>
      <w:szCs w:val="46"/>
      <w:shd w:val="clear" w:color="auto" w:fill="FFFFFF"/>
    </w:rPr>
  </w:style>
  <w:style w:type="character" w:customStyle="1" w:styleId="Vanbnnidung2Khngindm1">
    <w:name w:val="Van b?n n?i dung (2) + Không in d?m1"/>
    <w:aliases w:val="Giãn cách 0 pt6"/>
    <w:rsid w:val="00156E35"/>
    <w:rPr>
      <w:rFonts w:ascii="Times New Roman" w:hAnsi="Times New Roman" w:cs="Times New Roman"/>
      <w:b/>
      <w:bCs/>
      <w:spacing w:val="12"/>
      <w:sz w:val="23"/>
      <w:szCs w:val="23"/>
      <w:u w:val="none"/>
      <w:lang w:val="en-US" w:eastAsia="en-US"/>
    </w:rPr>
  </w:style>
  <w:style w:type="character" w:customStyle="1" w:styleId="Vanbnnidung135pt">
    <w:name w:val="Van b?n n?i dung + 13.5 pt"/>
    <w:aliases w:val="Giãn cách 0 pt5"/>
    <w:rsid w:val="00156E35"/>
    <w:rPr>
      <w:rFonts w:ascii="Times New Roman" w:hAnsi="Times New Roman" w:cs="Times New Roman"/>
      <w:spacing w:val="11"/>
      <w:sz w:val="27"/>
      <w:szCs w:val="27"/>
      <w:u w:val="none"/>
    </w:rPr>
  </w:style>
  <w:style w:type="character" w:customStyle="1" w:styleId="Vanbnnidung9pt">
    <w:name w:val="Van b?n n?i dung + 9 pt"/>
    <w:aliases w:val="Giãn cách 0 pt4"/>
    <w:rsid w:val="00156E35"/>
    <w:rPr>
      <w:rFonts w:ascii="Times New Roman" w:hAnsi="Times New Roman" w:cs="Times New Roman"/>
      <w:spacing w:val="12"/>
      <w:sz w:val="18"/>
      <w:szCs w:val="18"/>
      <w:u w:val="none"/>
    </w:rPr>
  </w:style>
  <w:style w:type="character" w:customStyle="1" w:styleId="VanbnnidungInnghing1">
    <w:name w:val="Van b?n n?i dung + In nghiêng1"/>
    <w:aliases w:val="Giãn cách 0 pt3"/>
    <w:rsid w:val="00156E35"/>
    <w:rPr>
      <w:rFonts w:ascii="Times New Roman" w:hAnsi="Times New Roman" w:cs="Times New Roman"/>
      <w:i/>
      <w:iCs/>
      <w:noProof/>
      <w:spacing w:val="12"/>
      <w:sz w:val="23"/>
      <w:szCs w:val="23"/>
      <w:u w:val="none"/>
    </w:rPr>
  </w:style>
  <w:style w:type="character" w:customStyle="1" w:styleId="Vanbnnidung6pt">
    <w:name w:val="Van b?n n?i dung + 6 pt"/>
    <w:aliases w:val="In nghiêng,Giãn cách 0 pt2,T? l? 150%,Văn bản nội dung (6) + In đậm1,Văn bản nội dung (2) + Book Antiqua,6 pt1,Không in nghiêng7,Văn bản nội dung (2) + 7 pt,Văn bản nội dung (19) + Không in đậm,Văn bản nội dung (12) + 7 pt"/>
    <w:rsid w:val="00156E35"/>
    <w:rPr>
      <w:rFonts w:ascii="Times New Roman" w:hAnsi="Times New Roman" w:cs="Times New Roman"/>
      <w:i/>
      <w:iCs/>
      <w:spacing w:val="0"/>
      <w:w w:val="150"/>
      <w:sz w:val="12"/>
      <w:szCs w:val="12"/>
      <w:u w:val="none"/>
    </w:rPr>
  </w:style>
  <w:style w:type="character" w:customStyle="1" w:styleId="Vanbnnidung7">
    <w:name w:val="Van b?n n?i dung (7)_"/>
    <w:link w:val="Vanbnnidung70"/>
    <w:rsid w:val="00156E35"/>
    <w:rPr>
      <w:rFonts w:ascii="Times New Roman" w:hAnsi="Times New Roman" w:cs="Times New Roman"/>
      <w:i/>
      <w:iCs/>
      <w:spacing w:val="1"/>
      <w:sz w:val="23"/>
      <w:szCs w:val="23"/>
      <w:shd w:val="clear" w:color="auto" w:fill="FFFFFF"/>
    </w:rPr>
  </w:style>
  <w:style w:type="paragraph" w:customStyle="1" w:styleId="Vanbnnidung70">
    <w:name w:val="Van b?n n?i dung (7)"/>
    <w:basedOn w:val="Normal"/>
    <w:link w:val="Vanbnnidung7"/>
    <w:rsid w:val="00156E35"/>
    <w:pPr>
      <w:widowControl w:val="0"/>
      <w:shd w:val="clear" w:color="auto" w:fill="FFFFFF"/>
      <w:spacing w:before="360" w:line="254" w:lineRule="exact"/>
      <w:jc w:val="both"/>
    </w:pPr>
    <w:rPr>
      <w:rFonts w:eastAsiaTheme="minorHAnsi"/>
      <w:i/>
      <w:iCs/>
      <w:spacing w:val="1"/>
      <w:sz w:val="23"/>
      <w:szCs w:val="23"/>
    </w:rPr>
  </w:style>
  <w:style w:type="character" w:customStyle="1" w:styleId="Vanbnnidung8">
    <w:name w:val="Van b?n n?i dung (8)_"/>
    <w:link w:val="Vanbnnidung80"/>
    <w:rsid w:val="00156E35"/>
    <w:rPr>
      <w:rFonts w:ascii="Times New Roman" w:hAnsi="Times New Roman" w:cs="Times New Roman"/>
      <w:spacing w:val="6"/>
      <w:sz w:val="18"/>
      <w:szCs w:val="18"/>
      <w:shd w:val="clear" w:color="auto" w:fill="FFFFFF"/>
    </w:rPr>
  </w:style>
  <w:style w:type="paragraph" w:customStyle="1" w:styleId="Vanbnnidung80">
    <w:name w:val="Van b?n n?i dung (8)"/>
    <w:basedOn w:val="Normal"/>
    <w:link w:val="Vanbnnidung8"/>
    <w:rsid w:val="00156E35"/>
    <w:pPr>
      <w:widowControl w:val="0"/>
      <w:shd w:val="clear" w:color="auto" w:fill="FFFFFF"/>
      <w:spacing w:line="254" w:lineRule="exact"/>
      <w:jc w:val="both"/>
    </w:pPr>
    <w:rPr>
      <w:rFonts w:eastAsiaTheme="minorHAnsi"/>
      <w:spacing w:val="6"/>
      <w:sz w:val="18"/>
      <w:szCs w:val="18"/>
    </w:rPr>
  </w:style>
  <w:style w:type="character" w:customStyle="1" w:styleId="Vanbnnidung84pt">
    <w:name w:val="Van b?n n?i dung (8) + 4 pt"/>
    <w:aliases w:val="In nghiêng1,Giãn cách 0 pt1,Văn bản nội dung (2) + 4,5 pt1,Không in nghiêng3,Văn bản nội dung (5) + Không in đậm,Văn bản nội dung (19) + 14 pt,Chú thích bảng (10) + 13 pt,Văn bản nội dung (22) + 8 pt"/>
    <w:rsid w:val="00156E35"/>
    <w:rPr>
      <w:rFonts w:ascii="Times New Roman" w:hAnsi="Times New Roman" w:cs="Times New Roman"/>
      <w:i/>
      <w:iCs/>
      <w:noProof/>
      <w:spacing w:val="0"/>
      <w:sz w:val="8"/>
      <w:szCs w:val="8"/>
      <w:u w:val="none"/>
    </w:rPr>
  </w:style>
  <w:style w:type="character" w:customStyle="1" w:styleId="Chthchnh">
    <w:name w:val="Chú thích ?nh_"/>
    <w:link w:val="Chthchnh0"/>
    <w:rsid w:val="00156E35"/>
    <w:rPr>
      <w:rFonts w:ascii="Times New Roman" w:hAnsi="Times New Roman" w:cs="Times New Roman"/>
      <w:b/>
      <w:bCs/>
      <w:spacing w:val="15"/>
      <w:sz w:val="23"/>
      <w:szCs w:val="23"/>
      <w:shd w:val="clear" w:color="auto" w:fill="FFFFFF"/>
    </w:rPr>
  </w:style>
  <w:style w:type="paragraph" w:customStyle="1" w:styleId="Chthchnh0">
    <w:name w:val="Chú thích ?nh"/>
    <w:basedOn w:val="Normal"/>
    <w:link w:val="Chthchnh"/>
    <w:rsid w:val="00156E35"/>
    <w:pPr>
      <w:widowControl w:val="0"/>
      <w:shd w:val="clear" w:color="auto" w:fill="FFFFFF"/>
      <w:spacing w:line="240" w:lineRule="atLeast"/>
    </w:pPr>
    <w:rPr>
      <w:rFonts w:eastAsiaTheme="minorHAnsi"/>
      <w:b/>
      <w:bCs/>
      <w:spacing w:val="15"/>
      <w:sz w:val="23"/>
      <w:szCs w:val="23"/>
    </w:rPr>
  </w:style>
  <w:style w:type="paragraph" w:styleId="Header">
    <w:name w:val="header"/>
    <w:basedOn w:val="Normal"/>
    <w:link w:val="HeaderChar"/>
    <w:rsid w:val="00156E35"/>
    <w:pPr>
      <w:widowControl w:val="0"/>
      <w:tabs>
        <w:tab w:val="center" w:pos="4320"/>
        <w:tab w:val="right" w:pos="8640"/>
      </w:tabs>
    </w:pPr>
    <w:rPr>
      <w:rFonts w:ascii="Courier New" w:eastAsia="Courier New" w:hAnsi="Courier New" w:cs="Courier New"/>
      <w:color w:val="000000"/>
      <w:lang w:val="vi-VN" w:eastAsia="vi-VN"/>
    </w:rPr>
  </w:style>
  <w:style w:type="character" w:customStyle="1" w:styleId="HeaderChar">
    <w:name w:val="Header Char"/>
    <w:basedOn w:val="DefaultParagraphFont"/>
    <w:link w:val="Header"/>
    <w:rsid w:val="00156E35"/>
    <w:rPr>
      <w:rFonts w:ascii="Courier New" w:eastAsia="Courier New" w:hAnsi="Courier New" w:cs="Courier New"/>
      <w:color w:val="000000"/>
      <w:sz w:val="24"/>
      <w:szCs w:val="24"/>
      <w:lang w:val="vi-VN" w:eastAsia="vi-VN"/>
    </w:rPr>
  </w:style>
  <w:style w:type="paragraph" w:styleId="Footer">
    <w:name w:val="footer"/>
    <w:basedOn w:val="Normal"/>
    <w:link w:val="FooterChar"/>
    <w:rsid w:val="00156E35"/>
    <w:pPr>
      <w:widowControl w:val="0"/>
      <w:tabs>
        <w:tab w:val="center" w:pos="4320"/>
        <w:tab w:val="right" w:pos="8640"/>
      </w:tabs>
    </w:pPr>
    <w:rPr>
      <w:rFonts w:ascii="Courier New" w:eastAsia="Courier New" w:hAnsi="Courier New" w:cs="Courier New"/>
      <w:color w:val="000000"/>
      <w:lang w:val="vi-VN" w:eastAsia="vi-VN"/>
    </w:rPr>
  </w:style>
  <w:style w:type="character" w:customStyle="1" w:styleId="FooterChar">
    <w:name w:val="Footer Char"/>
    <w:basedOn w:val="DefaultParagraphFont"/>
    <w:link w:val="Footer"/>
    <w:rsid w:val="00156E35"/>
    <w:rPr>
      <w:rFonts w:ascii="Courier New" w:eastAsia="Courier New" w:hAnsi="Courier New" w:cs="Courier New"/>
      <w:color w:val="000000"/>
      <w:sz w:val="24"/>
      <w:szCs w:val="24"/>
      <w:lang w:val="vi-VN" w:eastAsia="vi-V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156E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156E35"/>
    <w:pPr>
      <w:spacing w:after="160" w:line="240" w:lineRule="exact"/>
    </w:pPr>
    <w:rPr>
      <w:rFonts w:ascii="Verdana" w:hAnsi="Verdana" w:cs="Verdana"/>
      <w:sz w:val="20"/>
      <w:szCs w:val="20"/>
    </w:rPr>
  </w:style>
  <w:style w:type="character" w:customStyle="1" w:styleId="Tiu3">
    <w:name w:val="Tiêu đề #3_"/>
    <w:link w:val="Tiu30"/>
    <w:rsid w:val="00156E35"/>
    <w:rPr>
      <w:b/>
      <w:bCs/>
      <w:sz w:val="26"/>
      <w:szCs w:val="26"/>
      <w:shd w:val="clear" w:color="auto" w:fill="FFFFFF"/>
    </w:rPr>
  </w:style>
  <w:style w:type="paragraph" w:customStyle="1" w:styleId="Tiu30">
    <w:name w:val="Tiêu đề #3"/>
    <w:basedOn w:val="Normal"/>
    <w:link w:val="Tiu3"/>
    <w:rsid w:val="00156E35"/>
    <w:pPr>
      <w:widowControl w:val="0"/>
      <w:shd w:val="clear" w:color="auto" w:fill="FFFFFF"/>
      <w:spacing w:line="322" w:lineRule="exact"/>
      <w:jc w:val="center"/>
      <w:outlineLvl w:val="2"/>
    </w:pPr>
    <w:rPr>
      <w:rFonts w:asciiTheme="minorHAnsi" w:eastAsiaTheme="minorHAnsi" w:hAnsiTheme="minorHAnsi" w:cstheme="minorBidi"/>
      <w:b/>
      <w:bCs/>
      <w:sz w:val="26"/>
      <w:szCs w:val="26"/>
    </w:rPr>
  </w:style>
  <w:style w:type="character" w:customStyle="1" w:styleId="Vnbnnidung2">
    <w:name w:val="Văn bản nội dung (2)_"/>
    <w:link w:val="Vnbnnidung21"/>
    <w:rsid w:val="00156E35"/>
    <w:rPr>
      <w:i/>
      <w:iCs/>
      <w:sz w:val="26"/>
      <w:szCs w:val="26"/>
      <w:shd w:val="clear" w:color="auto" w:fill="FFFFFF"/>
    </w:rPr>
  </w:style>
  <w:style w:type="paragraph" w:customStyle="1" w:styleId="Vnbnnidung21">
    <w:name w:val="Văn bản nội dung (2)1"/>
    <w:basedOn w:val="Normal"/>
    <w:link w:val="Vnbnnidung2"/>
    <w:rsid w:val="00156E35"/>
    <w:pPr>
      <w:widowControl w:val="0"/>
      <w:shd w:val="clear" w:color="auto" w:fill="FFFFFF"/>
      <w:spacing w:line="240" w:lineRule="atLeast"/>
      <w:ind w:hanging="380"/>
      <w:jc w:val="right"/>
    </w:pPr>
    <w:rPr>
      <w:rFonts w:asciiTheme="minorHAnsi" w:eastAsiaTheme="minorHAnsi" w:hAnsiTheme="minorHAnsi" w:cstheme="minorBidi"/>
      <w:i/>
      <w:iCs/>
      <w:sz w:val="26"/>
      <w:szCs w:val="26"/>
    </w:rPr>
  </w:style>
  <w:style w:type="character" w:customStyle="1" w:styleId="Vnbnnidung2Inm">
    <w:name w:val="Văn bản nội dung (2) + In đậm"/>
    <w:aliases w:val="Không in nghiêng,Văn bản nội dung (4) + In đậm,Văn bản nội dung (6) + 9 pt,Văn bản nội dung (10) + In đậm"/>
    <w:rsid w:val="00156E35"/>
    <w:rPr>
      <w:b/>
      <w:bCs/>
      <w:i/>
      <w:iCs/>
      <w:sz w:val="26"/>
      <w:szCs w:val="26"/>
      <w:lang w:bidi="ar-SA"/>
    </w:rPr>
  </w:style>
  <w:style w:type="character" w:customStyle="1" w:styleId="Vnbnnidung2Khnginnghing">
    <w:name w:val="Văn bản nội dung (2) + Không in nghiêng"/>
    <w:basedOn w:val="Vnbnnidung2"/>
    <w:rsid w:val="00156E35"/>
    <w:rPr>
      <w:i/>
      <w:iCs/>
      <w:sz w:val="26"/>
      <w:szCs w:val="26"/>
      <w:shd w:val="clear" w:color="auto" w:fill="FFFFFF"/>
    </w:rPr>
  </w:style>
  <w:style w:type="character" w:customStyle="1" w:styleId="Chthchbng2">
    <w:name w:val="Chú thích bảng (2)_"/>
    <w:link w:val="Chthchbng20"/>
    <w:rsid w:val="00156E35"/>
    <w:rPr>
      <w:sz w:val="26"/>
      <w:szCs w:val="26"/>
      <w:shd w:val="clear" w:color="auto" w:fill="FFFFFF"/>
    </w:rPr>
  </w:style>
  <w:style w:type="paragraph" w:customStyle="1" w:styleId="Chthchbng20">
    <w:name w:val="Chú thích bảng (2)"/>
    <w:basedOn w:val="Normal"/>
    <w:link w:val="Chthchbng2"/>
    <w:rsid w:val="00156E35"/>
    <w:pPr>
      <w:widowControl w:val="0"/>
      <w:shd w:val="clear" w:color="auto" w:fill="FFFFFF"/>
      <w:spacing w:line="240" w:lineRule="atLeast"/>
    </w:pPr>
    <w:rPr>
      <w:rFonts w:asciiTheme="minorHAnsi" w:eastAsiaTheme="minorHAnsi" w:hAnsiTheme="minorHAnsi" w:cstheme="minorBidi"/>
      <w:sz w:val="26"/>
      <w:szCs w:val="26"/>
    </w:rPr>
  </w:style>
  <w:style w:type="character" w:customStyle="1" w:styleId="Vnbnnidung2Inm6">
    <w:name w:val="Văn bản nội dung (2) + In đậm6"/>
    <w:rsid w:val="00156E35"/>
    <w:rPr>
      <w:b/>
      <w:bCs/>
      <w:i/>
      <w:iCs/>
      <w:sz w:val="26"/>
      <w:szCs w:val="26"/>
      <w:lang w:bidi="ar-SA"/>
    </w:rPr>
  </w:style>
  <w:style w:type="character" w:customStyle="1" w:styleId="Vnbnnidung32">
    <w:name w:val="Văn bản nội dung (3)2"/>
    <w:rsid w:val="00156E35"/>
    <w:rPr>
      <w:i/>
      <w:iCs/>
      <w:color w:val="000000"/>
      <w:spacing w:val="-40"/>
      <w:w w:val="100"/>
      <w:position w:val="0"/>
      <w:lang w:bidi="ar-SA"/>
    </w:rPr>
  </w:style>
  <w:style w:type="character" w:customStyle="1" w:styleId="Vnbnnidung3">
    <w:name w:val="Văn bản nội dung (3)_"/>
    <w:link w:val="Vnbnnidung31"/>
    <w:rsid w:val="00156E35"/>
    <w:rPr>
      <w:i/>
      <w:iCs/>
      <w:spacing w:val="-40"/>
      <w:shd w:val="clear" w:color="auto" w:fill="FFFFFF"/>
    </w:rPr>
  </w:style>
  <w:style w:type="paragraph" w:customStyle="1" w:styleId="Vnbnnidung31">
    <w:name w:val="Văn bản nội dung (3)1"/>
    <w:basedOn w:val="Normal"/>
    <w:link w:val="Vnbnnidung3"/>
    <w:rsid w:val="00156E35"/>
    <w:pPr>
      <w:widowControl w:val="0"/>
      <w:shd w:val="clear" w:color="auto" w:fill="FFFFFF"/>
      <w:spacing w:line="240" w:lineRule="atLeast"/>
    </w:pPr>
    <w:rPr>
      <w:rFonts w:asciiTheme="minorHAnsi" w:eastAsiaTheme="minorHAnsi" w:hAnsiTheme="minorHAnsi" w:cstheme="minorBidi"/>
      <w:i/>
      <w:iCs/>
      <w:spacing w:val="-40"/>
      <w:sz w:val="22"/>
      <w:szCs w:val="22"/>
    </w:rPr>
  </w:style>
  <w:style w:type="character" w:customStyle="1" w:styleId="Chthchbng3">
    <w:name w:val="Chú thích bảng (3)_"/>
    <w:link w:val="Chthchbng31"/>
    <w:rsid w:val="00156E35"/>
    <w:rPr>
      <w:sz w:val="26"/>
      <w:szCs w:val="26"/>
      <w:shd w:val="clear" w:color="auto" w:fill="FFFFFF"/>
    </w:rPr>
  </w:style>
  <w:style w:type="paragraph" w:customStyle="1" w:styleId="Chthchbng31">
    <w:name w:val="Chú thích bảng (3)1"/>
    <w:basedOn w:val="Normal"/>
    <w:link w:val="Chthchbng3"/>
    <w:rsid w:val="00156E35"/>
    <w:pPr>
      <w:widowControl w:val="0"/>
      <w:shd w:val="clear" w:color="auto" w:fill="FFFFFF"/>
      <w:spacing w:line="240" w:lineRule="atLeast"/>
    </w:pPr>
    <w:rPr>
      <w:rFonts w:asciiTheme="minorHAnsi" w:eastAsiaTheme="minorHAnsi" w:hAnsiTheme="minorHAnsi" w:cstheme="minorBidi"/>
      <w:sz w:val="26"/>
      <w:szCs w:val="26"/>
    </w:rPr>
  </w:style>
  <w:style w:type="character" w:customStyle="1" w:styleId="Tiu23">
    <w:name w:val="Tiêu đề #23"/>
    <w:rsid w:val="00156E35"/>
    <w:rPr>
      <w:i/>
      <w:iCs/>
      <w:color w:val="000000"/>
      <w:spacing w:val="-40"/>
      <w:w w:val="100"/>
      <w:position w:val="0"/>
      <w:lang w:val="en-US" w:eastAsia="en-US" w:bidi="ar-SA"/>
    </w:rPr>
  </w:style>
  <w:style w:type="character" w:customStyle="1" w:styleId="Tiu2">
    <w:name w:val="Tiêu đề #2_"/>
    <w:link w:val="Tiu21"/>
    <w:rsid w:val="00156E35"/>
    <w:rPr>
      <w:i/>
      <w:iCs/>
      <w:spacing w:val="-40"/>
      <w:shd w:val="clear" w:color="auto" w:fill="FFFFFF"/>
    </w:rPr>
  </w:style>
  <w:style w:type="paragraph" w:customStyle="1" w:styleId="Tiu21">
    <w:name w:val="Tiêu đề #21"/>
    <w:basedOn w:val="Normal"/>
    <w:link w:val="Tiu2"/>
    <w:rsid w:val="00156E35"/>
    <w:pPr>
      <w:widowControl w:val="0"/>
      <w:shd w:val="clear" w:color="auto" w:fill="FFFFFF"/>
      <w:spacing w:line="240" w:lineRule="atLeast"/>
      <w:outlineLvl w:val="1"/>
    </w:pPr>
    <w:rPr>
      <w:rFonts w:asciiTheme="minorHAnsi" w:eastAsiaTheme="minorHAnsi" w:hAnsiTheme="minorHAnsi" w:cstheme="minorBidi"/>
      <w:i/>
      <w:iCs/>
      <w:spacing w:val="-40"/>
      <w:sz w:val="22"/>
      <w:szCs w:val="22"/>
    </w:rPr>
  </w:style>
  <w:style w:type="character" w:customStyle="1" w:styleId="Vnbnnidung17">
    <w:name w:val="Văn bản nội dung (17)_"/>
    <w:link w:val="Vnbnnidung170"/>
    <w:rsid w:val="00156E35"/>
    <w:rPr>
      <w:b/>
      <w:bCs/>
      <w:i/>
      <w:iCs/>
      <w:sz w:val="26"/>
      <w:szCs w:val="26"/>
      <w:shd w:val="clear" w:color="auto" w:fill="FFFFFF"/>
    </w:rPr>
  </w:style>
  <w:style w:type="paragraph" w:customStyle="1" w:styleId="Vnbnnidung170">
    <w:name w:val="Văn bản nội dung (17)"/>
    <w:basedOn w:val="Normal"/>
    <w:link w:val="Vnbnnidung17"/>
    <w:rsid w:val="00156E35"/>
    <w:pPr>
      <w:widowControl w:val="0"/>
      <w:shd w:val="clear" w:color="auto" w:fill="FFFFFF"/>
      <w:spacing w:line="274" w:lineRule="exact"/>
      <w:jc w:val="both"/>
    </w:pPr>
    <w:rPr>
      <w:rFonts w:asciiTheme="minorHAnsi" w:eastAsiaTheme="minorHAnsi" w:hAnsiTheme="minorHAnsi" w:cstheme="minorBidi"/>
      <w:b/>
      <w:bCs/>
      <w:i/>
      <w:iCs/>
      <w:sz w:val="26"/>
      <w:szCs w:val="26"/>
    </w:rPr>
  </w:style>
  <w:style w:type="character" w:customStyle="1" w:styleId="Vnbnnidung4">
    <w:name w:val="Văn bản nội dung (4)_"/>
    <w:link w:val="Vnbnnidung40"/>
    <w:rsid w:val="00156E35"/>
    <w:rPr>
      <w:sz w:val="26"/>
      <w:szCs w:val="26"/>
      <w:shd w:val="clear" w:color="auto" w:fill="FFFFFF"/>
    </w:rPr>
  </w:style>
  <w:style w:type="paragraph" w:customStyle="1" w:styleId="Vnbnnidung40">
    <w:name w:val="Văn bản nội dung (4)"/>
    <w:basedOn w:val="Normal"/>
    <w:link w:val="Vnbnnidung4"/>
    <w:rsid w:val="00156E35"/>
    <w:pPr>
      <w:widowControl w:val="0"/>
      <w:shd w:val="clear" w:color="auto" w:fill="FFFFFF"/>
      <w:spacing w:line="240" w:lineRule="atLeast"/>
    </w:pPr>
    <w:rPr>
      <w:rFonts w:asciiTheme="minorHAnsi" w:eastAsiaTheme="minorHAnsi" w:hAnsiTheme="minorHAnsi" w:cstheme="minorBidi"/>
      <w:sz w:val="26"/>
      <w:szCs w:val="26"/>
    </w:rPr>
  </w:style>
  <w:style w:type="character" w:customStyle="1" w:styleId="Vnbnnidung5">
    <w:name w:val="Văn bản nội dung (5)_"/>
    <w:link w:val="Vnbnnidung51"/>
    <w:rsid w:val="00156E35"/>
    <w:rPr>
      <w:b/>
      <w:bCs/>
      <w:sz w:val="26"/>
      <w:szCs w:val="26"/>
      <w:shd w:val="clear" w:color="auto" w:fill="FFFFFF"/>
    </w:rPr>
  </w:style>
  <w:style w:type="paragraph" w:customStyle="1" w:styleId="Vnbnnidung51">
    <w:name w:val="Văn bản nội dung (5)1"/>
    <w:basedOn w:val="Normal"/>
    <w:link w:val="Vnbnnidung5"/>
    <w:rsid w:val="00156E35"/>
    <w:pPr>
      <w:widowControl w:val="0"/>
      <w:shd w:val="clear" w:color="auto" w:fill="FFFFFF"/>
      <w:spacing w:line="331" w:lineRule="exact"/>
      <w:jc w:val="both"/>
    </w:pPr>
    <w:rPr>
      <w:rFonts w:asciiTheme="minorHAnsi" w:eastAsiaTheme="minorHAnsi" w:hAnsiTheme="minorHAnsi" w:cstheme="minorBidi"/>
      <w:b/>
      <w:bCs/>
      <w:sz w:val="26"/>
      <w:szCs w:val="26"/>
    </w:rPr>
  </w:style>
  <w:style w:type="character" w:customStyle="1" w:styleId="Vnbnnidung6">
    <w:name w:val="Văn bản nội dung (6)_"/>
    <w:link w:val="Vnbnnidung61"/>
    <w:rsid w:val="00156E35"/>
    <w:rPr>
      <w:sz w:val="26"/>
      <w:szCs w:val="26"/>
      <w:shd w:val="clear" w:color="auto" w:fill="FFFFFF"/>
    </w:rPr>
  </w:style>
  <w:style w:type="paragraph" w:customStyle="1" w:styleId="Vnbnnidung61">
    <w:name w:val="Văn bản nội dung (6)1"/>
    <w:basedOn w:val="Normal"/>
    <w:link w:val="Vnbnnidung6"/>
    <w:rsid w:val="00156E35"/>
    <w:pPr>
      <w:widowControl w:val="0"/>
      <w:shd w:val="clear" w:color="auto" w:fill="FFFFFF"/>
      <w:spacing w:line="336" w:lineRule="exact"/>
      <w:jc w:val="both"/>
    </w:pPr>
    <w:rPr>
      <w:rFonts w:asciiTheme="minorHAnsi" w:eastAsiaTheme="minorHAnsi" w:hAnsiTheme="minorHAnsi" w:cstheme="minorBidi"/>
      <w:sz w:val="26"/>
      <w:szCs w:val="26"/>
    </w:rPr>
  </w:style>
  <w:style w:type="character" w:customStyle="1" w:styleId="Vnbnnidung50">
    <w:name w:val="Văn bản nội dung (5)"/>
    <w:rsid w:val="00156E35"/>
    <w:rPr>
      <w:b/>
      <w:bCs/>
      <w:sz w:val="26"/>
      <w:szCs w:val="26"/>
      <w:u w:val="single"/>
      <w:lang w:bidi="ar-SA"/>
    </w:rPr>
  </w:style>
  <w:style w:type="character" w:customStyle="1" w:styleId="Vnbnnidung6Inm">
    <w:name w:val="Văn bản nội dung (6) + In đậm"/>
    <w:rsid w:val="00156E35"/>
    <w:rPr>
      <w:b/>
      <w:bCs/>
      <w:sz w:val="26"/>
      <w:szCs w:val="26"/>
      <w:lang w:bidi="ar-SA"/>
    </w:rPr>
  </w:style>
  <w:style w:type="character" w:customStyle="1" w:styleId="Vnbnnidung2Inm5">
    <w:name w:val="Văn bản nội dung (2) + In đậm5"/>
    <w:aliases w:val="Không in nghiêng20"/>
    <w:rsid w:val="00156E35"/>
    <w:rPr>
      <w:b/>
      <w:bCs/>
      <w:i/>
      <w:iCs/>
      <w:sz w:val="26"/>
      <w:szCs w:val="26"/>
      <w:lang w:bidi="ar-SA"/>
    </w:rPr>
  </w:style>
  <w:style w:type="character" w:customStyle="1" w:styleId="Vnbnnidung24">
    <w:name w:val="Văn bản nội dung (2)4"/>
    <w:rsid w:val="00156E35"/>
    <w:rPr>
      <w:i/>
      <w:iCs/>
      <w:sz w:val="26"/>
      <w:szCs w:val="26"/>
      <w:u w:val="single"/>
      <w:lang w:bidi="ar-SA"/>
    </w:rPr>
  </w:style>
  <w:style w:type="character" w:customStyle="1" w:styleId="Vnbnnidung2Khnginnghing1">
    <w:name w:val="Văn bản nội dung (2) + Không in nghiêng1"/>
    <w:basedOn w:val="Vnbnnidung2"/>
    <w:rsid w:val="00156E35"/>
    <w:rPr>
      <w:i/>
      <w:iCs/>
      <w:sz w:val="26"/>
      <w:szCs w:val="26"/>
      <w:shd w:val="clear" w:color="auto" w:fill="FFFFFF"/>
    </w:rPr>
  </w:style>
  <w:style w:type="character" w:customStyle="1" w:styleId="Vnbnnidung6Innghing">
    <w:name w:val="Văn bản nội dung (6) + In nghiêng"/>
    <w:rsid w:val="00156E35"/>
    <w:rPr>
      <w:i/>
      <w:iCs/>
      <w:sz w:val="26"/>
      <w:szCs w:val="26"/>
      <w:lang w:bidi="ar-SA"/>
    </w:rPr>
  </w:style>
  <w:style w:type="character" w:customStyle="1" w:styleId="Vnbnnidung7">
    <w:name w:val="Văn bản nội dung (7)_"/>
    <w:link w:val="Vnbnnidung70"/>
    <w:rsid w:val="00156E35"/>
    <w:rPr>
      <w:b/>
      <w:bCs/>
      <w:i/>
      <w:iCs/>
      <w:sz w:val="26"/>
      <w:szCs w:val="26"/>
      <w:shd w:val="clear" w:color="auto" w:fill="FFFFFF"/>
    </w:rPr>
  </w:style>
  <w:style w:type="paragraph" w:customStyle="1" w:styleId="Vnbnnidung70">
    <w:name w:val="Văn bản nội dung (7)"/>
    <w:basedOn w:val="Normal"/>
    <w:link w:val="Vnbnnidung7"/>
    <w:rsid w:val="00156E35"/>
    <w:pPr>
      <w:widowControl w:val="0"/>
      <w:shd w:val="clear" w:color="auto" w:fill="FFFFFF"/>
      <w:spacing w:line="331" w:lineRule="exact"/>
      <w:ind w:firstLine="760"/>
      <w:jc w:val="both"/>
    </w:pPr>
    <w:rPr>
      <w:rFonts w:asciiTheme="minorHAnsi" w:eastAsiaTheme="minorHAnsi" w:hAnsiTheme="minorHAnsi" w:cstheme="minorBidi"/>
      <w:b/>
      <w:bCs/>
      <w:i/>
      <w:iCs/>
      <w:sz w:val="26"/>
      <w:szCs w:val="26"/>
    </w:rPr>
  </w:style>
  <w:style w:type="character" w:customStyle="1" w:styleId="Vnbnnidung7Khnginm">
    <w:name w:val="Văn bản nội dung (7) + Không in đậm"/>
    <w:basedOn w:val="Vnbnnidung7"/>
    <w:rsid w:val="00156E35"/>
    <w:rPr>
      <w:b/>
      <w:bCs/>
      <w:i/>
      <w:iCs/>
      <w:sz w:val="26"/>
      <w:szCs w:val="26"/>
      <w:shd w:val="clear" w:color="auto" w:fill="FFFFFF"/>
    </w:rPr>
  </w:style>
  <w:style w:type="character" w:customStyle="1" w:styleId="Vnbnnidung8">
    <w:name w:val="Văn bản nội dung (8)_"/>
    <w:link w:val="Vnbnnidung80"/>
    <w:rsid w:val="00156E35"/>
    <w:rPr>
      <w:sz w:val="19"/>
      <w:szCs w:val="19"/>
      <w:shd w:val="clear" w:color="auto" w:fill="FFFFFF"/>
    </w:rPr>
  </w:style>
  <w:style w:type="paragraph" w:customStyle="1" w:styleId="Vnbnnidung80">
    <w:name w:val="Văn bản nội dung (8)"/>
    <w:basedOn w:val="Normal"/>
    <w:link w:val="Vnbnnidung8"/>
    <w:rsid w:val="00156E35"/>
    <w:pPr>
      <w:widowControl w:val="0"/>
      <w:shd w:val="clear" w:color="auto" w:fill="FFFFFF"/>
      <w:spacing w:line="230" w:lineRule="exact"/>
      <w:jc w:val="both"/>
    </w:pPr>
    <w:rPr>
      <w:rFonts w:asciiTheme="minorHAnsi" w:eastAsiaTheme="minorHAnsi" w:hAnsiTheme="minorHAnsi" w:cstheme="minorBidi"/>
      <w:sz w:val="19"/>
      <w:szCs w:val="19"/>
    </w:rPr>
  </w:style>
  <w:style w:type="character" w:customStyle="1" w:styleId="Vnbnnidung9">
    <w:name w:val="Văn bản nội dung (9)_"/>
    <w:link w:val="Vnbnnidung90"/>
    <w:rsid w:val="00156E35"/>
    <w:rPr>
      <w:shd w:val="clear" w:color="auto" w:fill="FFFFFF"/>
    </w:rPr>
  </w:style>
  <w:style w:type="paragraph" w:customStyle="1" w:styleId="Vnbnnidung90">
    <w:name w:val="Văn bản nội dung (9)"/>
    <w:basedOn w:val="Normal"/>
    <w:link w:val="Vnbnnidung9"/>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Vnbnnidung10">
    <w:name w:val="Văn bản nội dung (10)_"/>
    <w:link w:val="Vnbnnidung100"/>
    <w:rsid w:val="00156E35"/>
    <w:rPr>
      <w:spacing w:val="-20"/>
      <w:sz w:val="36"/>
      <w:szCs w:val="36"/>
      <w:shd w:val="clear" w:color="auto" w:fill="FFFFFF"/>
    </w:rPr>
  </w:style>
  <w:style w:type="paragraph" w:customStyle="1" w:styleId="Vnbnnidung100">
    <w:name w:val="Văn bản nội dung (10)"/>
    <w:basedOn w:val="Normal"/>
    <w:link w:val="Vnbnnidung10"/>
    <w:rsid w:val="00156E35"/>
    <w:pPr>
      <w:widowControl w:val="0"/>
      <w:shd w:val="clear" w:color="auto" w:fill="FFFFFF"/>
      <w:spacing w:line="240" w:lineRule="atLeast"/>
      <w:ind w:firstLine="760"/>
      <w:jc w:val="both"/>
    </w:pPr>
    <w:rPr>
      <w:rFonts w:asciiTheme="minorHAnsi" w:eastAsiaTheme="minorHAnsi" w:hAnsiTheme="minorHAnsi" w:cstheme="minorBidi"/>
      <w:spacing w:val="-20"/>
      <w:sz w:val="36"/>
      <w:szCs w:val="36"/>
    </w:rPr>
  </w:style>
  <w:style w:type="character" w:customStyle="1" w:styleId="Chthchbng">
    <w:name w:val="Chú thích bảng_"/>
    <w:link w:val="Chthchbng1"/>
    <w:rsid w:val="00156E35"/>
    <w:rPr>
      <w:b/>
      <w:bCs/>
      <w:sz w:val="26"/>
      <w:szCs w:val="26"/>
      <w:shd w:val="clear" w:color="auto" w:fill="FFFFFF"/>
    </w:rPr>
  </w:style>
  <w:style w:type="paragraph" w:customStyle="1" w:styleId="Chthchbng1">
    <w:name w:val="Chú thích bảng1"/>
    <w:basedOn w:val="Normal"/>
    <w:link w:val="Chthchbng"/>
    <w:rsid w:val="00156E35"/>
    <w:pPr>
      <w:widowControl w:val="0"/>
      <w:shd w:val="clear" w:color="auto" w:fill="FFFFFF"/>
      <w:spacing w:line="240" w:lineRule="atLeast"/>
    </w:pPr>
    <w:rPr>
      <w:rFonts w:asciiTheme="minorHAnsi" w:eastAsiaTheme="minorHAnsi" w:hAnsiTheme="minorHAnsi" w:cstheme="minorBidi"/>
      <w:b/>
      <w:bCs/>
      <w:sz w:val="26"/>
      <w:szCs w:val="26"/>
    </w:rPr>
  </w:style>
  <w:style w:type="character" w:customStyle="1" w:styleId="Chthchbng0">
    <w:name w:val="Chú thích bảng"/>
    <w:rsid w:val="00156E35"/>
    <w:rPr>
      <w:b/>
      <w:bCs/>
      <w:sz w:val="26"/>
      <w:szCs w:val="26"/>
      <w:u w:val="single"/>
      <w:lang w:bidi="ar-SA"/>
    </w:rPr>
  </w:style>
  <w:style w:type="character" w:customStyle="1" w:styleId="Vnbnnidung23">
    <w:name w:val="Văn bản nội dung (2)3"/>
    <w:basedOn w:val="Vnbnnidung2"/>
    <w:rsid w:val="00156E35"/>
    <w:rPr>
      <w:i/>
      <w:iCs/>
      <w:sz w:val="26"/>
      <w:szCs w:val="26"/>
      <w:shd w:val="clear" w:color="auto" w:fill="FFFFFF"/>
    </w:rPr>
  </w:style>
  <w:style w:type="character" w:customStyle="1" w:styleId="Vnbnnidung29">
    <w:name w:val="Văn bản nội dung (2) + 9"/>
    <w:aliases w:val="5 pt"/>
    <w:rsid w:val="00156E35"/>
    <w:rPr>
      <w:i/>
      <w:iCs/>
      <w:sz w:val="19"/>
      <w:szCs w:val="19"/>
      <w:lang w:bidi="ar-SA"/>
    </w:rPr>
  </w:style>
  <w:style w:type="character" w:customStyle="1" w:styleId="Tiu22">
    <w:name w:val="Tiêu đề #2 (2)_"/>
    <w:link w:val="Tiu221"/>
    <w:rsid w:val="00156E35"/>
    <w:rPr>
      <w:rFonts w:ascii="Georgia" w:hAnsi="Georgia"/>
      <w:b/>
      <w:bCs/>
      <w:i/>
      <w:iCs/>
      <w:sz w:val="42"/>
      <w:szCs w:val="42"/>
      <w:shd w:val="clear" w:color="auto" w:fill="FFFFFF"/>
    </w:rPr>
  </w:style>
  <w:style w:type="paragraph" w:customStyle="1" w:styleId="Tiu221">
    <w:name w:val="Tiêu đề #2 (2)1"/>
    <w:basedOn w:val="Normal"/>
    <w:link w:val="Tiu22"/>
    <w:rsid w:val="00156E35"/>
    <w:pPr>
      <w:widowControl w:val="0"/>
      <w:shd w:val="clear" w:color="auto" w:fill="FFFFFF"/>
      <w:spacing w:line="240" w:lineRule="atLeast"/>
      <w:jc w:val="right"/>
      <w:outlineLvl w:val="1"/>
    </w:pPr>
    <w:rPr>
      <w:rFonts w:ascii="Georgia" w:eastAsiaTheme="minorHAnsi" w:hAnsi="Georgia" w:cstheme="minorBidi"/>
      <w:b/>
      <w:bCs/>
      <w:i/>
      <w:iCs/>
      <w:sz w:val="42"/>
      <w:szCs w:val="42"/>
    </w:rPr>
  </w:style>
  <w:style w:type="character" w:customStyle="1" w:styleId="Tiu220">
    <w:name w:val="Tiêu đề #2 (2)"/>
    <w:basedOn w:val="Tiu22"/>
    <w:rsid w:val="00156E35"/>
    <w:rPr>
      <w:rFonts w:ascii="Georgia" w:hAnsi="Georgia"/>
      <w:b/>
      <w:bCs/>
      <w:i/>
      <w:iCs/>
      <w:sz w:val="42"/>
      <w:szCs w:val="42"/>
      <w:shd w:val="clear" w:color="auto" w:fill="FFFFFF"/>
    </w:rPr>
  </w:style>
  <w:style w:type="character" w:customStyle="1" w:styleId="Vnbnnidung11">
    <w:name w:val="Văn bản nội dung (11)_"/>
    <w:link w:val="Vnbnnidung111"/>
    <w:rsid w:val="00156E35"/>
    <w:rPr>
      <w:shd w:val="clear" w:color="auto" w:fill="FFFFFF"/>
    </w:rPr>
  </w:style>
  <w:style w:type="paragraph" w:customStyle="1" w:styleId="Vnbnnidung111">
    <w:name w:val="Văn bản nội dung (11)1"/>
    <w:basedOn w:val="Normal"/>
    <w:link w:val="Vnbnnidung11"/>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Vnbnnidung2Inm4">
    <w:name w:val="Văn bản nội dung (2) + In đậm4"/>
    <w:aliases w:val="Không in nghiêng19,Chữ hoa nhỏ,Văn bản nội dung (13) + 8,5 pt13"/>
    <w:rsid w:val="00156E35"/>
    <w:rPr>
      <w:b/>
      <w:bCs/>
      <w:i/>
      <w:iCs/>
      <w:smallCaps/>
      <w:sz w:val="26"/>
      <w:szCs w:val="26"/>
      <w:lang w:bidi="ar-SA"/>
    </w:rPr>
  </w:style>
  <w:style w:type="character" w:customStyle="1" w:styleId="Vnbnnidung292">
    <w:name w:val="Văn bản nội dung (2) + 92"/>
    <w:aliases w:val="5 pt6,Không in nghiêng18,Văn bản nội dung (2) + 6,In đậm2,5 pt10,Văn bản nội dung (2) + 82,In nghiêng7,Giãn cách -1 pt2,Văn bản nội dung (22) + 9 pt"/>
    <w:rsid w:val="00156E35"/>
    <w:rPr>
      <w:i/>
      <w:iCs/>
      <w:sz w:val="19"/>
      <w:szCs w:val="19"/>
      <w:lang w:bidi="ar-SA"/>
    </w:rPr>
  </w:style>
  <w:style w:type="character" w:customStyle="1" w:styleId="Tiu222">
    <w:name w:val="Tiêu đề #22"/>
    <w:basedOn w:val="Tiu2"/>
    <w:rsid w:val="00156E35"/>
    <w:rPr>
      <w:i/>
      <w:iCs/>
      <w:spacing w:val="-40"/>
      <w:shd w:val="clear" w:color="auto" w:fill="FFFFFF"/>
    </w:rPr>
  </w:style>
  <w:style w:type="character" w:customStyle="1" w:styleId="Vnbnnidung24pt">
    <w:name w:val="Văn bản nội dung (2) + 4 pt"/>
    <w:aliases w:val="Không in nghiêng17,Tỉ lệ 150%,Văn bản nội dung (12) + 6 pt,In nghiêng13"/>
    <w:rsid w:val="00156E35"/>
    <w:rPr>
      <w:i/>
      <w:iCs/>
      <w:spacing w:val="0"/>
      <w:w w:val="150"/>
      <w:sz w:val="8"/>
      <w:szCs w:val="8"/>
      <w:lang w:bidi="ar-SA"/>
    </w:rPr>
  </w:style>
  <w:style w:type="character" w:customStyle="1" w:styleId="Vnbnnidung2ArialNarrow">
    <w:name w:val="Văn bản nội dung (2) + Arial Narrow"/>
    <w:aliases w:val="6 pt,Văn bản nội dung (4) + Candara"/>
    <w:rsid w:val="00156E35"/>
    <w:rPr>
      <w:rFonts w:ascii="Arial Narrow" w:hAnsi="Arial Narrow" w:cs="Arial Narrow"/>
      <w:i/>
      <w:iCs/>
      <w:w w:val="100"/>
      <w:sz w:val="12"/>
      <w:szCs w:val="12"/>
      <w:lang w:val="en-US" w:eastAsia="en-US" w:bidi="ar-SA"/>
    </w:rPr>
  </w:style>
  <w:style w:type="character" w:customStyle="1" w:styleId="Vnbnnidung210pt">
    <w:name w:val="Văn bản nội dung (2) + 10 pt"/>
    <w:aliases w:val="Không in nghiêng16"/>
    <w:rsid w:val="00156E35"/>
    <w:rPr>
      <w:i/>
      <w:iCs/>
      <w:sz w:val="20"/>
      <w:szCs w:val="20"/>
      <w:lang w:val="en-US" w:eastAsia="en-US" w:bidi="ar-SA"/>
    </w:rPr>
  </w:style>
  <w:style w:type="character" w:customStyle="1" w:styleId="Vnbnnidung22">
    <w:name w:val="Văn bản nội dung (2)2"/>
    <w:basedOn w:val="Vnbnnidung2"/>
    <w:rsid w:val="00156E35"/>
    <w:rPr>
      <w:i/>
      <w:iCs/>
      <w:sz w:val="26"/>
      <w:szCs w:val="26"/>
      <w:shd w:val="clear" w:color="auto" w:fill="FFFFFF"/>
    </w:rPr>
  </w:style>
  <w:style w:type="character" w:customStyle="1" w:styleId="Vnbnnidung12">
    <w:name w:val="Văn bản nội dung (12)_"/>
    <w:link w:val="Vnbnnidung120"/>
    <w:rsid w:val="00156E35"/>
    <w:rPr>
      <w:b/>
      <w:bCs/>
      <w:sz w:val="26"/>
      <w:szCs w:val="26"/>
      <w:shd w:val="clear" w:color="auto" w:fill="FFFFFF"/>
    </w:rPr>
  </w:style>
  <w:style w:type="paragraph" w:customStyle="1" w:styleId="Vnbnnidung120">
    <w:name w:val="Văn bản nội dung (12)"/>
    <w:basedOn w:val="Normal"/>
    <w:link w:val="Vnbnnidung12"/>
    <w:rsid w:val="00156E35"/>
    <w:pPr>
      <w:widowControl w:val="0"/>
      <w:shd w:val="clear" w:color="auto" w:fill="FFFFFF"/>
      <w:spacing w:line="240" w:lineRule="atLeast"/>
      <w:jc w:val="center"/>
    </w:pPr>
    <w:rPr>
      <w:rFonts w:asciiTheme="minorHAnsi" w:eastAsiaTheme="minorHAnsi" w:hAnsiTheme="minorHAnsi" w:cstheme="minorBidi"/>
      <w:b/>
      <w:bCs/>
      <w:sz w:val="26"/>
      <w:szCs w:val="26"/>
    </w:rPr>
  </w:style>
  <w:style w:type="character" w:customStyle="1" w:styleId="Vnbnnidung13">
    <w:name w:val="Văn bản nội dung (13)_"/>
    <w:link w:val="Vnbnnidung130"/>
    <w:rsid w:val="00156E35"/>
    <w:rPr>
      <w:sz w:val="24"/>
      <w:szCs w:val="24"/>
      <w:shd w:val="clear" w:color="auto" w:fill="FFFFFF"/>
    </w:rPr>
  </w:style>
  <w:style w:type="paragraph" w:customStyle="1" w:styleId="Vnbnnidung130">
    <w:name w:val="Văn bản nội dung (13)"/>
    <w:basedOn w:val="Normal"/>
    <w:link w:val="Vnbnnidung13"/>
    <w:rsid w:val="00156E35"/>
    <w:pPr>
      <w:widowControl w:val="0"/>
      <w:shd w:val="clear" w:color="auto" w:fill="FFFFFF"/>
      <w:spacing w:line="240" w:lineRule="atLeast"/>
      <w:jc w:val="center"/>
    </w:pPr>
    <w:rPr>
      <w:rFonts w:asciiTheme="minorHAnsi" w:eastAsiaTheme="minorHAnsi" w:hAnsiTheme="minorHAnsi" w:cstheme="minorBidi"/>
    </w:rPr>
  </w:style>
  <w:style w:type="character" w:customStyle="1" w:styleId="Vnbnnidung2Inm3">
    <w:name w:val="Văn bản nội dung (2) + In đậm3"/>
    <w:aliases w:val="Không in nghiêng15"/>
    <w:rsid w:val="00156E35"/>
    <w:rPr>
      <w:b/>
      <w:bCs/>
      <w:i/>
      <w:iCs/>
      <w:sz w:val="26"/>
      <w:szCs w:val="26"/>
      <w:lang w:bidi="ar-SA"/>
    </w:rPr>
  </w:style>
  <w:style w:type="character" w:customStyle="1" w:styleId="Vnbnnidung14">
    <w:name w:val="Văn bản nội dung (14)_"/>
    <w:link w:val="Vnbnnidung140"/>
    <w:rsid w:val="00156E35"/>
    <w:rPr>
      <w:rFonts w:ascii="Tahoma" w:hAnsi="Tahoma"/>
      <w:sz w:val="21"/>
      <w:szCs w:val="21"/>
      <w:shd w:val="clear" w:color="auto" w:fill="FFFFFF"/>
    </w:rPr>
  </w:style>
  <w:style w:type="paragraph" w:customStyle="1" w:styleId="Vnbnnidung140">
    <w:name w:val="Văn bản nội dung (14)"/>
    <w:basedOn w:val="Normal"/>
    <w:link w:val="Vnbnnidung14"/>
    <w:rsid w:val="00156E35"/>
    <w:pPr>
      <w:widowControl w:val="0"/>
      <w:shd w:val="clear" w:color="auto" w:fill="FFFFFF"/>
      <w:spacing w:line="240" w:lineRule="atLeast"/>
      <w:jc w:val="center"/>
    </w:pPr>
    <w:rPr>
      <w:rFonts w:ascii="Tahoma" w:eastAsiaTheme="minorHAnsi" w:hAnsi="Tahoma" w:cstheme="minorBidi"/>
      <w:sz w:val="21"/>
      <w:szCs w:val="21"/>
    </w:rPr>
  </w:style>
  <w:style w:type="character" w:customStyle="1" w:styleId="Vnbnnidung2FranklinGothicHeavy3">
    <w:name w:val="Văn bản nội dung (2) + Franklin Gothic Heavy3"/>
    <w:aliases w:val="10 pt1,Không in nghiêng13"/>
    <w:rsid w:val="00156E35"/>
    <w:rPr>
      <w:rFonts w:ascii="Franklin Gothic Heavy" w:hAnsi="Franklin Gothic Heavy" w:cs="Franklin Gothic Heavy"/>
      <w:i/>
      <w:iCs/>
      <w:sz w:val="20"/>
      <w:szCs w:val="20"/>
      <w:lang w:bidi="ar-SA"/>
    </w:rPr>
  </w:style>
  <w:style w:type="character" w:customStyle="1" w:styleId="Vnbnnidung15">
    <w:name w:val="Văn bản nội dung (15)_"/>
    <w:link w:val="Vnbnnidung150"/>
    <w:rsid w:val="00156E35"/>
    <w:rPr>
      <w:sz w:val="24"/>
      <w:szCs w:val="24"/>
      <w:shd w:val="clear" w:color="auto" w:fill="FFFFFF"/>
    </w:rPr>
  </w:style>
  <w:style w:type="paragraph" w:customStyle="1" w:styleId="Vnbnnidung150">
    <w:name w:val="Văn bản nội dung (15)"/>
    <w:basedOn w:val="Normal"/>
    <w:link w:val="Vnbnnidung15"/>
    <w:rsid w:val="00156E35"/>
    <w:pPr>
      <w:widowControl w:val="0"/>
      <w:shd w:val="clear" w:color="auto" w:fill="FFFFFF"/>
      <w:spacing w:line="240" w:lineRule="atLeast"/>
      <w:jc w:val="center"/>
    </w:pPr>
    <w:rPr>
      <w:rFonts w:asciiTheme="minorHAnsi" w:eastAsiaTheme="minorHAnsi" w:hAnsiTheme="minorHAnsi" w:cstheme="minorBidi"/>
    </w:rPr>
  </w:style>
  <w:style w:type="character" w:customStyle="1" w:styleId="Vnbnnidung62">
    <w:name w:val="Văn bản nội dung (6)2"/>
    <w:rsid w:val="00156E35"/>
    <w:rPr>
      <w:sz w:val="26"/>
      <w:szCs w:val="26"/>
      <w:u w:val="single"/>
      <w:lang w:bidi="ar-SA"/>
    </w:rPr>
  </w:style>
  <w:style w:type="character" w:customStyle="1" w:styleId="Vnbnnidung6Innghing1">
    <w:name w:val="Văn bản nội dung (6) + In nghiêng1"/>
    <w:rsid w:val="00156E35"/>
    <w:rPr>
      <w:i/>
      <w:iCs/>
      <w:sz w:val="26"/>
      <w:szCs w:val="26"/>
      <w:u w:val="single"/>
      <w:lang w:bidi="ar-SA"/>
    </w:rPr>
  </w:style>
  <w:style w:type="character" w:customStyle="1" w:styleId="Vnbnnidung2Inm2">
    <w:name w:val="Văn bản nội dung (2) + In đậm2"/>
    <w:rsid w:val="00156E35"/>
    <w:rPr>
      <w:b/>
      <w:bCs/>
      <w:i/>
      <w:iCs/>
      <w:sz w:val="26"/>
      <w:szCs w:val="26"/>
      <w:lang w:bidi="ar-SA"/>
    </w:rPr>
  </w:style>
  <w:style w:type="character" w:customStyle="1" w:styleId="Vnbnnidung16">
    <w:name w:val="Văn bản nội dung (16)_"/>
    <w:link w:val="Vnbnnidung160"/>
    <w:rsid w:val="00156E35"/>
    <w:rPr>
      <w:rFonts w:ascii="Franklin Gothic Heavy" w:hAnsi="Franklin Gothic Heavy"/>
      <w:spacing w:val="20"/>
      <w:shd w:val="clear" w:color="auto" w:fill="FFFFFF"/>
    </w:rPr>
  </w:style>
  <w:style w:type="paragraph" w:customStyle="1" w:styleId="Vnbnnidung160">
    <w:name w:val="Văn bản nội dung (16)"/>
    <w:basedOn w:val="Normal"/>
    <w:link w:val="Vnbnnidung16"/>
    <w:rsid w:val="00156E35"/>
    <w:pPr>
      <w:widowControl w:val="0"/>
      <w:shd w:val="clear" w:color="auto" w:fill="FFFFFF"/>
      <w:spacing w:line="240" w:lineRule="atLeast"/>
      <w:jc w:val="both"/>
    </w:pPr>
    <w:rPr>
      <w:rFonts w:ascii="Franklin Gothic Heavy" w:eastAsiaTheme="minorHAnsi" w:hAnsi="Franklin Gothic Heavy" w:cstheme="minorBidi"/>
      <w:spacing w:val="20"/>
      <w:sz w:val="22"/>
      <w:szCs w:val="22"/>
    </w:rPr>
  </w:style>
  <w:style w:type="character" w:customStyle="1" w:styleId="Chthchbng4">
    <w:name w:val="Chú thích bảng (4)_"/>
    <w:link w:val="Chthchbng40"/>
    <w:rsid w:val="00156E35"/>
    <w:rPr>
      <w:i/>
      <w:iCs/>
      <w:sz w:val="12"/>
      <w:szCs w:val="12"/>
      <w:shd w:val="clear" w:color="auto" w:fill="FFFFFF"/>
    </w:rPr>
  </w:style>
  <w:style w:type="paragraph" w:customStyle="1" w:styleId="Chthchbng40">
    <w:name w:val="Chú thích bảng (4)"/>
    <w:basedOn w:val="Normal"/>
    <w:link w:val="Chthchbng4"/>
    <w:rsid w:val="00156E35"/>
    <w:pPr>
      <w:widowControl w:val="0"/>
      <w:shd w:val="clear" w:color="auto" w:fill="FFFFFF"/>
      <w:spacing w:line="240" w:lineRule="atLeast"/>
      <w:jc w:val="both"/>
    </w:pPr>
    <w:rPr>
      <w:rFonts w:asciiTheme="minorHAnsi" w:eastAsiaTheme="minorHAnsi" w:hAnsiTheme="minorHAnsi" w:cstheme="minorBidi"/>
      <w:i/>
      <w:iCs/>
      <w:sz w:val="12"/>
      <w:szCs w:val="12"/>
    </w:rPr>
  </w:style>
  <w:style w:type="character" w:customStyle="1" w:styleId="Chthchbng5">
    <w:name w:val="Chú thích bảng (5)_"/>
    <w:link w:val="Chthchbng51"/>
    <w:rsid w:val="00156E35"/>
    <w:rPr>
      <w:i/>
      <w:iCs/>
      <w:sz w:val="26"/>
      <w:szCs w:val="26"/>
      <w:shd w:val="clear" w:color="auto" w:fill="FFFFFF"/>
    </w:rPr>
  </w:style>
  <w:style w:type="paragraph" w:customStyle="1" w:styleId="Chthchbng51">
    <w:name w:val="Chú thích bảng (5)1"/>
    <w:basedOn w:val="Normal"/>
    <w:link w:val="Chthchbng5"/>
    <w:rsid w:val="00156E35"/>
    <w:pPr>
      <w:widowControl w:val="0"/>
      <w:shd w:val="clear" w:color="auto" w:fill="FFFFFF"/>
      <w:spacing w:line="240" w:lineRule="atLeast"/>
    </w:pPr>
    <w:rPr>
      <w:rFonts w:asciiTheme="minorHAnsi" w:eastAsiaTheme="minorHAnsi" w:hAnsiTheme="minorHAnsi" w:cstheme="minorBidi"/>
      <w:i/>
      <w:iCs/>
      <w:sz w:val="26"/>
      <w:szCs w:val="26"/>
    </w:rPr>
  </w:style>
  <w:style w:type="character" w:customStyle="1" w:styleId="Chthchbng50">
    <w:name w:val="Chú thích bảng (5)"/>
    <w:rsid w:val="00156E35"/>
    <w:rPr>
      <w:i/>
      <w:iCs/>
      <w:sz w:val="26"/>
      <w:szCs w:val="26"/>
      <w:u w:val="single"/>
      <w:lang w:bidi="ar-SA"/>
    </w:rPr>
  </w:style>
  <w:style w:type="character" w:customStyle="1" w:styleId="Tiu1">
    <w:name w:val="Tiêu đề #1_"/>
    <w:link w:val="Tiu11"/>
    <w:rsid w:val="00156E35"/>
    <w:rPr>
      <w:rFonts w:ascii="Georgia" w:hAnsi="Georgia"/>
      <w:b/>
      <w:bCs/>
      <w:i/>
      <w:iCs/>
      <w:sz w:val="42"/>
      <w:szCs w:val="42"/>
      <w:shd w:val="clear" w:color="auto" w:fill="FFFFFF"/>
    </w:rPr>
  </w:style>
  <w:style w:type="paragraph" w:customStyle="1" w:styleId="Tiu11">
    <w:name w:val="Tiêu đề #11"/>
    <w:basedOn w:val="Normal"/>
    <w:link w:val="Tiu1"/>
    <w:rsid w:val="00156E35"/>
    <w:pPr>
      <w:widowControl w:val="0"/>
      <w:shd w:val="clear" w:color="auto" w:fill="FFFFFF"/>
      <w:spacing w:line="240" w:lineRule="atLeast"/>
      <w:jc w:val="right"/>
      <w:outlineLvl w:val="0"/>
    </w:pPr>
    <w:rPr>
      <w:rFonts w:ascii="Georgia" w:eastAsiaTheme="minorHAnsi" w:hAnsi="Georgia" w:cstheme="minorBidi"/>
      <w:b/>
      <w:bCs/>
      <w:i/>
      <w:iCs/>
      <w:sz w:val="42"/>
      <w:szCs w:val="42"/>
    </w:rPr>
  </w:style>
  <w:style w:type="character" w:customStyle="1" w:styleId="Tiu10">
    <w:name w:val="Tiêu đề #1"/>
    <w:basedOn w:val="Tiu1"/>
    <w:rsid w:val="00156E35"/>
    <w:rPr>
      <w:rFonts w:ascii="Georgia" w:hAnsi="Georgia"/>
      <w:b/>
      <w:bCs/>
      <w:i/>
      <w:iCs/>
      <w:sz w:val="42"/>
      <w:szCs w:val="42"/>
      <w:shd w:val="clear" w:color="auto" w:fill="FFFFFF"/>
    </w:rPr>
  </w:style>
  <w:style w:type="character" w:customStyle="1" w:styleId="Chthchbng8">
    <w:name w:val="Chú thích bảng (8)_"/>
    <w:link w:val="Chthchbng80"/>
    <w:rsid w:val="00156E35"/>
    <w:rPr>
      <w:sz w:val="24"/>
      <w:szCs w:val="24"/>
      <w:shd w:val="clear" w:color="auto" w:fill="FFFFFF"/>
    </w:rPr>
  </w:style>
  <w:style w:type="paragraph" w:customStyle="1" w:styleId="Chthchbng80">
    <w:name w:val="Chú thích bảng (8)"/>
    <w:basedOn w:val="Normal"/>
    <w:link w:val="Chthchbng8"/>
    <w:rsid w:val="00156E35"/>
    <w:pPr>
      <w:widowControl w:val="0"/>
      <w:shd w:val="clear" w:color="auto" w:fill="FFFFFF"/>
      <w:spacing w:line="240" w:lineRule="atLeast"/>
    </w:pPr>
    <w:rPr>
      <w:rFonts w:asciiTheme="minorHAnsi" w:eastAsiaTheme="minorHAnsi" w:hAnsiTheme="minorHAnsi" w:cstheme="minorBidi"/>
    </w:rPr>
  </w:style>
  <w:style w:type="character" w:customStyle="1" w:styleId="Vnbnnidung212pt">
    <w:name w:val="Văn bản nội dung (2) + 12 pt"/>
    <w:aliases w:val="Không in nghiêng12"/>
    <w:rsid w:val="00156E35"/>
    <w:rPr>
      <w:i/>
      <w:iCs/>
      <w:sz w:val="24"/>
      <w:szCs w:val="24"/>
      <w:lang w:bidi="ar-SA"/>
    </w:rPr>
  </w:style>
  <w:style w:type="character" w:customStyle="1" w:styleId="Vnbnnidung2FranklinGothicHeavy2">
    <w:name w:val="Văn bản nội dung (2) + Franklin Gothic Heavy2"/>
    <w:aliases w:val="7,5 pt5,Không in nghiêng11,Giãn cách 1 pt2,Văn bản nội dung (2) + 62,Văn bản nội dung (4) + Calibri,5 pt9,Văn bản nội dung (2) + 81,In nghiêng6,Giãn cách -1 pt1"/>
    <w:rsid w:val="00156E35"/>
    <w:rPr>
      <w:rFonts w:ascii="Franklin Gothic Heavy" w:hAnsi="Franklin Gothic Heavy" w:cs="Franklin Gothic Heavy"/>
      <w:i/>
      <w:iCs/>
      <w:spacing w:val="30"/>
      <w:sz w:val="15"/>
      <w:szCs w:val="15"/>
      <w:lang w:bidi="ar-SA"/>
    </w:rPr>
  </w:style>
  <w:style w:type="character" w:customStyle="1" w:styleId="Chthchbng6">
    <w:name w:val="Chú thích bảng (6)_"/>
    <w:link w:val="Chthchbng60"/>
    <w:rsid w:val="00156E35"/>
    <w:rPr>
      <w:shd w:val="clear" w:color="auto" w:fill="FFFFFF"/>
    </w:rPr>
  </w:style>
  <w:style w:type="paragraph" w:customStyle="1" w:styleId="Chthchbng60">
    <w:name w:val="Chú thích bảng (6)"/>
    <w:basedOn w:val="Normal"/>
    <w:link w:val="Chthchbng6"/>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Chthchbng7">
    <w:name w:val="Chú thích bảng (7)_"/>
    <w:link w:val="Chthchbng70"/>
    <w:rsid w:val="00156E35"/>
    <w:rPr>
      <w:rFonts w:ascii="Franklin Gothic Heavy" w:hAnsi="Franklin Gothic Heavy"/>
      <w:spacing w:val="20"/>
      <w:shd w:val="clear" w:color="auto" w:fill="FFFFFF"/>
    </w:rPr>
  </w:style>
  <w:style w:type="paragraph" w:customStyle="1" w:styleId="Chthchbng70">
    <w:name w:val="Chú thích bảng (7)"/>
    <w:basedOn w:val="Normal"/>
    <w:link w:val="Chthchbng7"/>
    <w:rsid w:val="00156E35"/>
    <w:pPr>
      <w:widowControl w:val="0"/>
      <w:shd w:val="clear" w:color="auto" w:fill="FFFFFF"/>
      <w:spacing w:line="240" w:lineRule="atLeast"/>
      <w:jc w:val="both"/>
    </w:pPr>
    <w:rPr>
      <w:rFonts w:ascii="Franklin Gothic Heavy" w:eastAsiaTheme="minorHAnsi" w:hAnsi="Franklin Gothic Heavy" w:cstheme="minorBidi"/>
      <w:spacing w:val="20"/>
      <w:sz w:val="22"/>
      <w:szCs w:val="22"/>
    </w:rPr>
  </w:style>
  <w:style w:type="character" w:customStyle="1" w:styleId="Vnbnnidung2Tahoma">
    <w:name w:val="Văn bản nội dung (2) + Tahoma"/>
    <w:aliases w:val="4 pt,Không in nghiêng10"/>
    <w:rsid w:val="00156E35"/>
    <w:rPr>
      <w:rFonts w:ascii="Tahoma" w:hAnsi="Tahoma" w:cs="Tahoma"/>
      <w:i/>
      <w:iCs/>
      <w:sz w:val="8"/>
      <w:szCs w:val="8"/>
      <w:lang w:bidi="ar-SA"/>
    </w:rPr>
  </w:style>
  <w:style w:type="character" w:customStyle="1" w:styleId="Vnbnnidung2FranklinGothicHeavy1">
    <w:name w:val="Văn bản nội dung (2) + Franklin Gothic Heavy1"/>
    <w:aliases w:val="8,5 pt4,Không in nghiêng9,Giãn cách 1 pt1,Văn bản nội dung (2) + 61,Văn bản nội dung (2) + 51,In nghiêng5,Văn bản nội dung (2) + Georgia,5 pt11,In nghiêng9,Văn bản nội dung (2) + 7"/>
    <w:rsid w:val="00156E35"/>
    <w:rPr>
      <w:rFonts w:ascii="Franklin Gothic Heavy" w:hAnsi="Franklin Gothic Heavy" w:cs="Franklin Gothic Heavy"/>
      <w:i/>
      <w:iCs/>
      <w:spacing w:val="30"/>
      <w:sz w:val="17"/>
      <w:szCs w:val="17"/>
      <w:lang w:bidi="ar-SA"/>
    </w:rPr>
  </w:style>
  <w:style w:type="character" w:customStyle="1" w:styleId="Vnbnnidung12Innghing">
    <w:name w:val="Văn bản nội dung (12) + In nghiêng"/>
    <w:rsid w:val="00156E35"/>
    <w:rPr>
      <w:b/>
      <w:bCs/>
      <w:i/>
      <w:iCs/>
      <w:sz w:val="26"/>
      <w:szCs w:val="26"/>
      <w:lang w:bidi="ar-SA"/>
    </w:rPr>
  </w:style>
  <w:style w:type="character" w:customStyle="1" w:styleId="Vnbnnidung12Khnginm">
    <w:name w:val="Văn bản nội dung (12) + Không in đậm"/>
    <w:rsid w:val="00156E35"/>
    <w:rPr>
      <w:b/>
      <w:bCs/>
      <w:noProof/>
      <w:sz w:val="26"/>
      <w:szCs w:val="26"/>
      <w:lang w:bidi="ar-SA"/>
    </w:rPr>
  </w:style>
  <w:style w:type="character" w:customStyle="1" w:styleId="Vnbnnidung12Khnginm1">
    <w:name w:val="Văn bản nội dung (12) + Không in đậm1"/>
    <w:aliases w:val="In nghiêng3"/>
    <w:rsid w:val="00156E35"/>
    <w:rPr>
      <w:b/>
      <w:bCs/>
      <w:i/>
      <w:iCs/>
      <w:sz w:val="26"/>
      <w:szCs w:val="26"/>
      <w:lang w:bidi="ar-SA"/>
    </w:rPr>
  </w:style>
  <w:style w:type="character" w:customStyle="1" w:styleId="Vnbnnidung18">
    <w:name w:val="Văn bản nội dung (18)_"/>
    <w:link w:val="Vnbnnidung180"/>
    <w:rsid w:val="00156E35"/>
    <w:rPr>
      <w:i/>
      <w:iCs/>
      <w:sz w:val="26"/>
      <w:szCs w:val="26"/>
      <w:shd w:val="clear" w:color="auto" w:fill="FFFFFF"/>
    </w:rPr>
  </w:style>
  <w:style w:type="paragraph" w:customStyle="1" w:styleId="Vnbnnidung180">
    <w:name w:val="Văn bản nội dung (18)"/>
    <w:basedOn w:val="Normal"/>
    <w:link w:val="Vnbnnidung18"/>
    <w:rsid w:val="00156E35"/>
    <w:pPr>
      <w:widowControl w:val="0"/>
      <w:shd w:val="clear" w:color="auto" w:fill="FFFFFF"/>
      <w:spacing w:line="288" w:lineRule="exact"/>
      <w:jc w:val="both"/>
    </w:pPr>
    <w:rPr>
      <w:rFonts w:asciiTheme="minorHAnsi" w:eastAsiaTheme="minorHAnsi" w:hAnsiTheme="minorHAnsi" w:cstheme="minorBidi"/>
      <w:i/>
      <w:iCs/>
      <w:sz w:val="26"/>
      <w:szCs w:val="26"/>
    </w:rPr>
  </w:style>
  <w:style w:type="character" w:customStyle="1" w:styleId="Vnbnnidung18Inm">
    <w:name w:val="Văn bản nội dung (18) + In đậm"/>
    <w:aliases w:val="Không in nghiêng8"/>
    <w:rsid w:val="00156E35"/>
    <w:rPr>
      <w:b/>
      <w:bCs/>
      <w:i/>
      <w:iCs/>
      <w:noProof/>
      <w:sz w:val="26"/>
      <w:szCs w:val="26"/>
      <w:lang w:bidi="ar-SA"/>
    </w:rPr>
  </w:style>
  <w:style w:type="character" w:customStyle="1" w:styleId="Vnbnnidung19">
    <w:name w:val="Văn bản nội dung (19)_"/>
    <w:link w:val="Vnbnnidung190"/>
    <w:rsid w:val="00156E35"/>
    <w:rPr>
      <w:i/>
      <w:iCs/>
      <w:sz w:val="12"/>
      <w:szCs w:val="12"/>
      <w:shd w:val="clear" w:color="auto" w:fill="FFFFFF"/>
    </w:rPr>
  </w:style>
  <w:style w:type="paragraph" w:customStyle="1" w:styleId="Vnbnnidung190">
    <w:name w:val="Văn bản nội dung (19)"/>
    <w:basedOn w:val="Normal"/>
    <w:link w:val="Vnbnnidung19"/>
    <w:rsid w:val="00156E35"/>
    <w:pPr>
      <w:widowControl w:val="0"/>
      <w:shd w:val="clear" w:color="auto" w:fill="FFFFFF"/>
      <w:spacing w:line="240" w:lineRule="atLeast"/>
      <w:jc w:val="both"/>
    </w:pPr>
    <w:rPr>
      <w:rFonts w:asciiTheme="minorHAnsi" w:eastAsiaTheme="minorHAnsi" w:hAnsiTheme="minorHAnsi" w:cstheme="minorBidi"/>
      <w:i/>
      <w:iCs/>
      <w:sz w:val="12"/>
      <w:szCs w:val="12"/>
    </w:rPr>
  </w:style>
  <w:style w:type="character" w:customStyle="1" w:styleId="Vnbnnidung24pt2">
    <w:name w:val="Văn bản nội dung (2) + 4 pt2"/>
    <w:aliases w:val="Không in nghiêng6,Tỉ lệ 200%"/>
    <w:rsid w:val="00156E35"/>
    <w:rPr>
      <w:i/>
      <w:iCs/>
      <w:spacing w:val="0"/>
      <w:w w:val="200"/>
      <w:sz w:val="8"/>
      <w:szCs w:val="8"/>
      <w:lang w:bidi="ar-SA"/>
    </w:rPr>
  </w:style>
  <w:style w:type="character" w:customStyle="1" w:styleId="Chthchbng9">
    <w:name w:val="Chú thích bảng (9)_"/>
    <w:link w:val="Chthchbng91"/>
    <w:rsid w:val="00156E35"/>
    <w:rPr>
      <w:b/>
      <w:bCs/>
      <w:sz w:val="26"/>
      <w:szCs w:val="26"/>
      <w:shd w:val="clear" w:color="auto" w:fill="FFFFFF"/>
    </w:rPr>
  </w:style>
  <w:style w:type="paragraph" w:customStyle="1" w:styleId="Chthchbng91">
    <w:name w:val="Chú thích bảng (9)1"/>
    <w:basedOn w:val="Normal"/>
    <w:link w:val="Chthchbng9"/>
    <w:rsid w:val="00156E35"/>
    <w:pPr>
      <w:widowControl w:val="0"/>
      <w:shd w:val="clear" w:color="auto" w:fill="FFFFFF"/>
      <w:spacing w:line="240" w:lineRule="atLeast"/>
    </w:pPr>
    <w:rPr>
      <w:rFonts w:asciiTheme="minorHAnsi" w:eastAsiaTheme="minorHAnsi" w:hAnsiTheme="minorHAnsi" w:cstheme="minorBidi"/>
      <w:b/>
      <w:bCs/>
      <w:sz w:val="26"/>
      <w:szCs w:val="26"/>
    </w:rPr>
  </w:style>
  <w:style w:type="character" w:customStyle="1" w:styleId="Chthchbng90">
    <w:name w:val="Chú thích bảng (9)"/>
    <w:rsid w:val="00156E35"/>
    <w:rPr>
      <w:b/>
      <w:bCs/>
      <w:sz w:val="26"/>
      <w:szCs w:val="26"/>
      <w:u w:val="single"/>
      <w:lang w:bidi="ar-SA"/>
    </w:rPr>
  </w:style>
  <w:style w:type="character" w:customStyle="1" w:styleId="Tiu4">
    <w:name w:val="Tiêu đề #4_"/>
    <w:link w:val="Tiu40"/>
    <w:rsid w:val="00156E35"/>
    <w:rPr>
      <w:b/>
      <w:bCs/>
      <w:sz w:val="26"/>
      <w:szCs w:val="26"/>
      <w:shd w:val="clear" w:color="auto" w:fill="FFFFFF"/>
    </w:rPr>
  </w:style>
  <w:style w:type="paragraph" w:customStyle="1" w:styleId="Tiu40">
    <w:name w:val="Tiêu đề #4"/>
    <w:basedOn w:val="Normal"/>
    <w:link w:val="Tiu4"/>
    <w:rsid w:val="00156E35"/>
    <w:pPr>
      <w:widowControl w:val="0"/>
      <w:shd w:val="clear" w:color="auto" w:fill="FFFFFF"/>
      <w:spacing w:line="422" w:lineRule="exact"/>
      <w:jc w:val="center"/>
      <w:outlineLvl w:val="3"/>
    </w:pPr>
    <w:rPr>
      <w:rFonts w:asciiTheme="minorHAnsi" w:eastAsiaTheme="minorHAnsi" w:hAnsiTheme="minorHAnsi" w:cstheme="minorBidi"/>
      <w:b/>
      <w:bCs/>
      <w:sz w:val="26"/>
      <w:szCs w:val="26"/>
    </w:rPr>
  </w:style>
  <w:style w:type="character" w:customStyle="1" w:styleId="Tiu420pt">
    <w:name w:val="Tiêu đề #4 + 20 pt"/>
    <w:rsid w:val="00156E35"/>
    <w:rPr>
      <w:b/>
      <w:bCs/>
      <w:sz w:val="40"/>
      <w:szCs w:val="40"/>
      <w:lang w:bidi="ar-SA"/>
    </w:rPr>
  </w:style>
  <w:style w:type="character" w:customStyle="1" w:styleId="Tiu42">
    <w:name w:val="Tiêu đề #4 (2)_"/>
    <w:link w:val="Tiu420"/>
    <w:rsid w:val="00156E35"/>
    <w:rPr>
      <w:b/>
      <w:bCs/>
      <w:sz w:val="26"/>
      <w:szCs w:val="26"/>
      <w:shd w:val="clear" w:color="auto" w:fill="FFFFFF"/>
    </w:rPr>
  </w:style>
  <w:style w:type="paragraph" w:customStyle="1" w:styleId="Tiu420">
    <w:name w:val="Tiêu đề #4 (2)"/>
    <w:basedOn w:val="Normal"/>
    <w:link w:val="Tiu42"/>
    <w:rsid w:val="00156E35"/>
    <w:pPr>
      <w:widowControl w:val="0"/>
      <w:shd w:val="clear" w:color="auto" w:fill="FFFFFF"/>
      <w:spacing w:line="422" w:lineRule="exact"/>
      <w:jc w:val="center"/>
      <w:outlineLvl w:val="3"/>
    </w:pPr>
    <w:rPr>
      <w:rFonts w:asciiTheme="minorHAnsi" w:eastAsiaTheme="minorHAnsi" w:hAnsiTheme="minorHAnsi" w:cstheme="minorBidi"/>
      <w:b/>
      <w:bCs/>
      <w:sz w:val="26"/>
      <w:szCs w:val="26"/>
    </w:rPr>
  </w:style>
  <w:style w:type="character" w:customStyle="1" w:styleId="Vnbnnidung20">
    <w:name w:val="Văn bản nội dung (20)_"/>
    <w:link w:val="Vnbnnidung200"/>
    <w:rsid w:val="00156E35"/>
    <w:rPr>
      <w:shd w:val="clear" w:color="auto" w:fill="FFFFFF"/>
    </w:rPr>
  </w:style>
  <w:style w:type="paragraph" w:customStyle="1" w:styleId="Vnbnnidung200">
    <w:name w:val="Văn bản nội dung (20)"/>
    <w:basedOn w:val="Normal"/>
    <w:link w:val="Vnbnnidung20"/>
    <w:rsid w:val="00156E35"/>
    <w:pPr>
      <w:widowControl w:val="0"/>
      <w:shd w:val="clear" w:color="auto" w:fill="FFFFFF"/>
      <w:spacing w:line="240" w:lineRule="atLeast"/>
      <w:jc w:val="center"/>
    </w:pPr>
    <w:rPr>
      <w:rFonts w:asciiTheme="minorHAnsi" w:eastAsiaTheme="minorHAnsi" w:hAnsiTheme="minorHAnsi" w:cstheme="minorBidi"/>
      <w:sz w:val="22"/>
      <w:szCs w:val="22"/>
    </w:rPr>
  </w:style>
  <w:style w:type="character" w:customStyle="1" w:styleId="Vnbnnidung291">
    <w:name w:val="Văn bản nội dung (2) + 91"/>
    <w:aliases w:val="5 pt3,Không in nghiêng5,Văn bản nội dung (2) + 93,In đậm3,Văn bản nội dung (23) + 9 pt1"/>
    <w:rsid w:val="00156E35"/>
    <w:rPr>
      <w:i/>
      <w:iCs/>
      <w:sz w:val="19"/>
      <w:szCs w:val="19"/>
      <w:lang w:val="es-ES_tradnl" w:eastAsia="es-ES_tradnl" w:bidi="ar-SA"/>
    </w:rPr>
  </w:style>
  <w:style w:type="character" w:customStyle="1" w:styleId="Vnbnnidung2Inm1">
    <w:name w:val="Văn bản nội dung (2) + In đậm1"/>
    <w:rsid w:val="00156E35"/>
    <w:rPr>
      <w:b/>
      <w:bCs/>
      <w:i/>
      <w:iCs/>
      <w:sz w:val="26"/>
      <w:szCs w:val="26"/>
      <w:lang w:bidi="ar-SA"/>
    </w:rPr>
  </w:style>
  <w:style w:type="character" w:customStyle="1" w:styleId="Tiu12">
    <w:name w:val="Tiêu đề #1 (2)_"/>
    <w:link w:val="Tiu121"/>
    <w:rsid w:val="00156E35"/>
    <w:rPr>
      <w:i/>
      <w:iCs/>
      <w:spacing w:val="-40"/>
      <w:shd w:val="clear" w:color="auto" w:fill="FFFFFF"/>
    </w:rPr>
  </w:style>
  <w:style w:type="paragraph" w:customStyle="1" w:styleId="Tiu121">
    <w:name w:val="Tiêu đề #1 (2)1"/>
    <w:basedOn w:val="Normal"/>
    <w:link w:val="Tiu12"/>
    <w:rsid w:val="00156E35"/>
    <w:pPr>
      <w:widowControl w:val="0"/>
      <w:shd w:val="clear" w:color="auto" w:fill="FFFFFF"/>
      <w:spacing w:line="240" w:lineRule="atLeast"/>
      <w:jc w:val="right"/>
      <w:outlineLvl w:val="0"/>
    </w:pPr>
    <w:rPr>
      <w:rFonts w:asciiTheme="minorHAnsi" w:eastAsiaTheme="minorHAnsi" w:hAnsiTheme="minorHAnsi" w:cstheme="minorBidi"/>
      <w:i/>
      <w:iCs/>
      <w:spacing w:val="-40"/>
      <w:sz w:val="22"/>
      <w:szCs w:val="22"/>
    </w:rPr>
  </w:style>
  <w:style w:type="character" w:customStyle="1" w:styleId="Tiu120">
    <w:name w:val="Tiêu đề #1 (2)"/>
    <w:basedOn w:val="Tiu12"/>
    <w:rsid w:val="00156E35"/>
    <w:rPr>
      <w:i/>
      <w:iCs/>
      <w:spacing w:val="-40"/>
      <w:shd w:val="clear" w:color="auto" w:fill="FFFFFF"/>
    </w:rPr>
  </w:style>
  <w:style w:type="character" w:customStyle="1" w:styleId="Vnbnnidung24pt1">
    <w:name w:val="Văn bản nội dung (2) + 4 pt1"/>
    <w:aliases w:val="Không in nghiêng4,Tỉ lệ 150%1"/>
    <w:rsid w:val="00156E35"/>
    <w:rPr>
      <w:i/>
      <w:iCs/>
      <w:w w:val="150"/>
      <w:sz w:val="8"/>
      <w:szCs w:val="8"/>
      <w:lang w:bidi="ar-SA"/>
    </w:rPr>
  </w:style>
  <w:style w:type="character" w:customStyle="1" w:styleId="Vnbnnidung25">
    <w:name w:val="Văn bản nội dung (2) + 5"/>
    <w:aliases w:val="5 pt2,Văn bản nội dung (4) + 8"/>
    <w:rsid w:val="00156E35"/>
    <w:rPr>
      <w:i/>
      <w:iCs/>
      <w:sz w:val="11"/>
      <w:szCs w:val="11"/>
      <w:lang w:bidi="ar-SA"/>
    </w:rPr>
  </w:style>
  <w:style w:type="character" w:customStyle="1" w:styleId="Chthchbng10">
    <w:name w:val="Chú thích bảng (10)_"/>
    <w:link w:val="Chthchbng100"/>
    <w:rsid w:val="00156E35"/>
    <w:rPr>
      <w:sz w:val="24"/>
      <w:szCs w:val="24"/>
      <w:shd w:val="clear" w:color="auto" w:fill="FFFFFF"/>
    </w:rPr>
  </w:style>
  <w:style w:type="paragraph" w:customStyle="1" w:styleId="Chthchbng100">
    <w:name w:val="Chú thích bảng (10)"/>
    <w:basedOn w:val="Normal"/>
    <w:link w:val="Chthchbng10"/>
    <w:rsid w:val="00156E35"/>
    <w:pPr>
      <w:widowControl w:val="0"/>
      <w:shd w:val="clear" w:color="auto" w:fill="FFFFFF"/>
      <w:spacing w:line="240" w:lineRule="atLeast"/>
    </w:pPr>
    <w:rPr>
      <w:rFonts w:asciiTheme="minorHAnsi" w:eastAsiaTheme="minorHAnsi" w:hAnsiTheme="minorHAnsi" w:cstheme="minorBidi"/>
    </w:rPr>
  </w:style>
  <w:style w:type="character" w:customStyle="1" w:styleId="Vnbnnidung2Tahoma1">
    <w:name w:val="Văn bản nội dung (2) + Tahoma1"/>
    <w:aliases w:val="12 pt,Không in nghiêng2,Văn bản nội dung (2) + Candara,Tiêu đề #7 (2) + Arial Unicode MS,Giãn cách -1 pt3,Văn bản nội dung (4) + 10 pt,5"/>
    <w:rsid w:val="00156E35"/>
    <w:rPr>
      <w:rFonts w:ascii="Tahoma" w:hAnsi="Tahoma" w:cs="Tahoma"/>
      <w:i/>
      <w:iCs/>
      <w:sz w:val="24"/>
      <w:szCs w:val="24"/>
      <w:lang w:bidi="ar-SA"/>
    </w:rPr>
  </w:style>
  <w:style w:type="character" w:customStyle="1" w:styleId="Vnbnnidung218pt">
    <w:name w:val="Văn bản nội dung (2) + 18 pt"/>
    <w:aliases w:val="Không in nghiêng1,Giãn cách -1 pt,Văn bản nội dung (2) + 13 pt,Văn bản nội dung (17) + In đậm,Văn bản nội dung (4) + 14 pt,Văn bản nội dung (4) + 4 pt"/>
    <w:rsid w:val="00156E35"/>
    <w:rPr>
      <w:i/>
      <w:iCs/>
      <w:spacing w:val="-20"/>
      <w:sz w:val="36"/>
      <w:szCs w:val="36"/>
      <w:lang w:bidi="ar-SA"/>
    </w:rPr>
  </w:style>
  <w:style w:type="character" w:customStyle="1" w:styleId="Chthchbng11">
    <w:name w:val="Chú thích bảng (11)_"/>
    <w:link w:val="Chthchbng110"/>
    <w:rsid w:val="00156E35"/>
    <w:rPr>
      <w:shd w:val="clear" w:color="auto" w:fill="FFFFFF"/>
    </w:rPr>
  </w:style>
  <w:style w:type="paragraph" w:customStyle="1" w:styleId="Chthchbng110">
    <w:name w:val="Chú thích bảng (11)"/>
    <w:basedOn w:val="Normal"/>
    <w:link w:val="Chthchbng11"/>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Vnbnnidung210">
    <w:name w:val="Văn bản nội dung (21)_"/>
    <w:link w:val="Vnbnnidung211"/>
    <w:rsid w:val="00156E35"/>
    <w:rPr>
      <w:sz w:val="24"/>
      <w:szCs w:val="24"/>
      <w:shd w:val="clear" w:color="auto" w:fill="FFFFFF"/>
    </w:rPr>
  </w:style>
  <w:style w:type="paragraph" w:customStyle="1" w:styleId="Vnbnnidung211">
    <w:name w:val="Văn bản nội dung (21)"/>
    <w:basedOn w:val="Normal"/>
    <w:link w:val="Vnbnnidung210"/>
    <w:rsid w:val="00156E35"/>
    <w:pPr>
      <w:widowControl w:val="0"/>
      <w:shd w:val="clear" w:color="auto" w:fill="FFFFFF"/>
      <w:spacing w:line="240" w:lineRule="atLeast"/>
      <w:jc w:val="center"/>
    </w:pPr>
    <w:rPr>
      <w:rFonts w:asciiTheme="minorHAnsi" w:eastAsiaTheme="minorHAnsi" w:hAnsiTheme="minorHAnsi" w:cstheme="minorBidi"/>
    </w:rPr>
  </w:style>
  <w:style w:type="character" w:customStyle="1" w:styleId="Vnbnnidung1113pt">
    <w:name w:val="Văn bản nội dung (11) + 13 pt"/>
    <w:aliases w:val="In đậm,In nghiêng2,Văn bản nội dung (21) + 9.5 pt,Khác + Courier New,17 pt,In nghiêng8,Văn bản nội dung (2) + 8 pt"/>
    <w:rsid w:val="00156E35"/>
    <w:rPr>
      <w:b/>
      <w:bCs/>
      <w:i/>
      <w:iCs/>
      <w:sz w:val="26"/>
      <w:szCs w:val="26"/>
      <w:lang w:bidi="ar-SA"/>
    </w:rPr>
  </w:style>
  <w:style w:type="character" w:customStyle="1" w:styleId="Vnbnnidung220">
    <w:name w:val="Văn bản nội dung (22)_"/>
    <w:link w:val="Vnbnnidung221"/>
    <w:rsid w:val="00156E35"/>
    <w:rPr>
      <w:shd w:val="clear" w:color="auto" w:fill="FFFFFF"/>
    </w:rPr>
  </w:style>
  <w:style w:type="paragraph" w:customStyle="1" w:styleId="Vnbnnidung221">
    <w:name w:val="Văn bản nội dung (22)"/>
    <w:basedOn w:val="Normal"/>
    <w:link w:val="Vnbnnidung220"/>
    <w:rsid w:val="00156E35"/>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ChthchbngKhnginm">
    <w:name w:val="Chú thích bảng + Không in đậm"/>
    <w:basedOn w:val="Chthchbng"/>
    <w:rsid w:val="00156E35"/>
    <w:rPr>
      <w:b/>
      <w:bCs/>
      <w:sz w:val="26"/>
      <w:szCs w:val="26"/>
      <w:shd w:val="clear" w:color="auto" w:fill="FFFFFF"/>
    </w:rPr>
  </w:style>
  <w:style w:type="character" w:customStyle="1" w:styleId="Vnbnnidung230">
    <w:name w:val="Văn bản nội dung (23)_"/>
    <w:link w:val="Vnbnnidung231"/>
    <w:rsid w:val="00156E35"/>
    <w:rPr>
      <w:noProof/>
      <w:shd w:val="clear" w:color="auto" w:fill="FFFFFF"/>
    </w:rPr>
  </w:style>
  <w:style w:type="paragraph" w:customStyle="1" w:styleId="Vnbnnidung231">
    <w:name w:val="Văn bản nội dung (23)"/>
    <w:basedOn w:val="Normal"/>
    <w:link w:val="Vnbnnidung230"/>
    <w:rsid w:val="00156E35"/>
    <w:pPr>
      <w:widowControl w:val="0"/>
      <w:shd w:val="clear" w:color="auto" w:fill="FFFFFF"/>
      <w:spacing w:line="240" w:lineRule="atLeast"/>
    </w:pPr>
    <w:rPr>
      <w:rFonts w:asciiTheme="minorHAnsi" w:eastAsiaTheme="minorHAnsi" w:hAnsiTheme="minorHAnsi" w:cstheme="minorBidi"/>
      <w:noProof/>
      <w:sz w:val="22"/>
      <w:szCs w:val="22"/>
    </w:rPr>
  </w:style>
  <w:style w:type="character" w:customStyle="1" w:styleId="Tiu32">
    <w:name w:val="Tiêu đề #3 (2)_"/>
    <w:link w:val="Tiu321"/>
    <w:rsid w:val="00156E35"/>
    <w:rPr>
      <w:rFonts w:ascii="Century Gothic" w:hAnsi="Century Gothic"/>
      <w:i/>
      <w:iCs/>
      <w:spacing w:val="-30"/>
      <w:sz w:val="18"/>
      <w:szCs w:val="18"/>
      <w:shd w:val="clear" w:color="auto" w:fill="FFFFFF"/>
    </w:rPr>
  </w:style>
  <w:style w:type="paragraph" w:customStyle="1" w:styleId="Tiu321">
    <w:name w:val="Tiêu đề #3 (2)1"/>
    <w:basedOn w:val="Normal"/>
    <w:link w:val="Tiu32"/>
    <w:rsid w:val="00156E35"/>
    <w:pPr>
      <w:widowControl w:val="0"/>
      <w:shd w:val="clear" w:color="auto" w:fill="FFFFFF"/>
      <w:spacing w:line="240" w:lineRule="atLeast"/>
      <w:jc w:val="right"/>
      <w:outlineLvl w:val="2"/>
    </w:pPr>
    <w:rPr>
      <w:rFonts w:ascii="Century Gothic" w:eastAsiaTheme="minorHAnsi" w:hAnsi="Century Gothic" w:cstheme="minorBidi"/>
      <w:i/>
      <w:iCs/>
      <w:spacing w:val="-30"/>
      <w:sz w:val="18"/>
      <w:szCs w:val="18"/>
    </w:rPr>
  </w:style>
  <w:style w:type="paragraph" w:styleId="BodyText">
    <w:name w:val="Body Text"/>
    <w:basedOn w:val="Normal"/>
    <w:link w:val="BodyTextChar"/>
    <w:rsid w:val="00156E35"/>
    <w:pPr>
      <w:suppressAutoHyphens/>
      <w:ind w:right="-72"/>
      <w:jc w:val="both"/>
    </w:pPr>
    <w:rPr>
      <w:spacing w:val="-4"/>
      <w:szCs w:val="20"/>
      <w:lang w:val="x-none" w:eastAsia="x-none"/>
    </w:rPr>
  </w:style>
  <w:style w:type="character" w:customStyle="1" w:styleId="BodyTextChar">
    <w:name w:val="Body Text Char"/>
    <w:basedOn w:val="DefaultParagraphFont"/>
    <w:link w:val="BodyText"/>
    <w:rsid w:val="00156E35"/>
    <w:rPr>
      <w:rFonts w:ascii="Times New Roman" w:eastAsia="Times New Roman" w:hAnsi="Times New Roman" w:cs="Times New Roman"/>
      <w:spacing w:val="-4"/>
      <w:sz w:val="24"/>
      <w:szCs w:val="20"/>
      <w:lang w:val="x-none" w:eastAsia="x-none"/>
    </w:rPr>
  </w:style>
  <w:style w:type="paragraph" w:customStyle="1" w:styleId="i">
    <w:name w:val="(i)"/>
    <w:basedOn w:val="Normal"/>
    <w:link w:val="iChar"/>
    <w:rsid w:val="00156E35"/>
    <w:pPr>
      <w:suppressAutoHyphens/>
      <w:jc w:val="both"/>
    </w:pPr>
    <w:rPr>
      <w:rFonts w:ascii="Tms Rmn" w:hAnsi="Tms Rmn"/>
      <w:szCs w:val="20"/>
      <w:lang w:val="x-none" w:eastAsia="x-none"/>
    </w:rPr>
  </w:style>
  <w:style w:type="character" w:customStyle="1" w:styleId="iChar">
    <w:name w:val="(i) Char"/>
    <w:link w:val="i"/>
    <w:locked/>
    <w:rsid w:val="00156E35"/>
    <w:rPr>
      <w:rFonts w:ascii="Tms Rmn" w:eastAsia="Times New Roman" w:hAnsi="Tms Rmn" w:cs="Times New Roman"/>
      <w:sz w:val="24"/>
      <w:szCs w:val="20"/>
      <w:lang w:val="x-none" w:eastAsia="x-none"/>
    </w:rPr>
  </w:style>
  <w:style w:type="character" w:customStyle="1" w:styleId="Tiu13">
    <w:name w:val="Tiêu đề #1 (3)_"/>
    <w:link w:val="Tiu131"/>
    <w:rsid w:val="00156E35"/>
    <w:rPr>
      <w:rFonts w:ascii="Courier New" w:hAnsi="Courier New"/>
      <w:i/>
      <w:iCs/>
      <w:sz w:val="34"/>
      <w:szCs w:val="34"/>
      <w:shd w:val="clear" w:color="auto" w:fill="FFFFFF"/>
    </w:rPr>
  </w:style>
  <w:style w:type="paragraph" w:customStyle="1" w:styleId="Tiu131">
    <w:name w:val="Tiêu đề #1 (3)1"/>
    <w:basedOn w:val="Normal"/>
    <w:link w:val="Tiu13"/>
    <w:rsid w:val="00156E35"/>
    <w:pPr>
      <w:widowControl w:val="0"/>
      <w:shd w:val="clear" w:color="auto" w:fill="FFFFFF"/>
      <w:spacing w:line="240" w:lineRule="atLeast"/>
      <w:jc w:val="right"/>
      <w:outlineLvl w:val="0"/>
    </w:pPr>
    <w:rPr>
      <w:rFonts w:ascii="Courier New" w:eastAsiaTheme="minorHAnsi" w:hAnsi="Courier New" w:cstheme="minorBidi"/>
      <w:i/>
      <w:iCs/>
      <w:sz w:val="34"/>
      <w:szCs w:val="34"/>
    </w:rPr>
  </w:style>
  <w:style w:type="character" w:customStyle="1" w:styleId="Tiu14">
    <w:name w:val="Tiêu đề #1 (4)_"/>
    <w:link w:val="Tiu141"/>
    <w:rsid w:val="00156E35"/>
    <w:rPr>
      <w:rFonts w:ascii="Segoe UI" w:hAnsi="Segoe UI"/>
      <w:i/>
      <w:iCs/>
      <w:w w:val="150"/>
      <w:sz w:val="30"/>
      <w:szCs w:val="30"/>
      <w:shd w:val="clear" w:color="auto" w:fill="FFFFFF"/>
    </w:rPr>
  </w:style>
  <w:style w:type="paragraph" w:customStyle="1" w:styleId="Tiu141">
    <w:name w:val="Tiêu đề #1 (4)1"/>
    <w:basedOn w:val="Normal"/>
    <w:link w:val="Tiu14"/>
    <w:rsid w:val="00156E35"/>
    <w:pPr>
      <w:widowControl w:val="0"/>
      <w:shd w:val="clear" w:color="auto" w:fill="FFFFFF"/>
      <w:spacing w:line="240" w:lineRule="atLeast"/>
      <w:outlineLvl w:val="0"/>
    </w:pPr>
    <w:rPr>
      <w:rFonts w:ascii="Segoe UI" w:eastAsiaTheme="minorHAnsi" w:hAnsi="Segoe UI" w:cstheme="minorBidi"/>
      <w:i/>
      <w:iCs/>
      <w:w w:val="150"/>
      <w:sz w:val="30"/>
      <w:szCs w:val="30"/>
    </w:rPr>
  </w:style>
  <w:style w:type="character" w:customStyle="1" w:styleId="Tiu15">
    <w:name w:val="Tiêu đề #1 (5)_"/>
    <w:link w:val="Tiu151"/>
    <w:rsid w:val="00156E35"/>
    <w:rPr>
      <w:rFonts w:ascii="Garamond" w:hAnsi="Garamond"/>
      <w:b/>
      <w:bCs/>
      <w:i/>
      <w:iCs/>
      <w:sz w:val="32"/>
      <w:szCs w:val="32"/>
      <w:shd w:val="clear" w:color="auto" w:fill="FFFFFF"/>
    </w:rPr>
  </w:style>
  <w:style w:type="paragraph" w:customStyle="1" w:styleId="Tiu151">
    <w:name w:val="Tiêu đề #1 (5)1"/>
    <w:basedOn w:val="Normal"/>
    <w:link w:val="Tiu15"/>
    <w:rsid w:val="00156E35"/>
    <w:pPr>
      <w:widowControl w:val="0"/>
      <w:shd w:val="clear" w:color="auto" w:fill="FFFFFF"/>
      <w:spacing w:line="240" w:lineRule="atLeast"/>
      <w:outlineLvl w:val="0"/>
    </w:pPr>
    <w:rPr>
      <w:rFonts w:ascii="Garamond" w:eastAsiaTheme="minorHAnsi" w:hAnsi="Garamond" w:cstheme="minorBidi"/>
      <w:b/>
      <w:bCs/>
      <w:i/>
      <w:iCs/>
      <w:sz w:val="32"/>
      <w:szCs w:val="32"/>
    </w:rPr>
  </w:style>
  <w:style w:type="paragraph" w:customStyle="1" w:styleId="Section4heading">
    <w:name w:val="Section 4 heading"/>
    <w:basedOn w:val="Normal"/>
    <w:next w:val="Normal"/>
    <w:rsid w:val="00156E35"/>
    <w:pPr>
      <w:widowControl w:val="0"/>
      <w:tabs>
        <w:tab w:val="left" w:leader="dot" w:pos="8748"/>
      </w:tabs>
      <w:autoSpaceDE w:val="0"/>
      <w:autoSpaceDN w:val="0"/>
      <w:spacing w:after="240"/>
      <w:jc w:val="center"/>
    </w:pPr>
    <w:rPr>
      <w:b/>
      <w:sz w:val="36"/>
    </w:rPr>
  </w:style>
  <w:style w:type="paragraph" w:customStyle="1" w:styleId="SectionVHeading2">
    <w:name w:val="Section V. Heading 2"/>
    <w:basedOn w:val="SectionVHeader"/>
    <w:rsid w:val="00156E35"/>
    <w:pPr>
      <w:spacing w:before="120" w:after="200"/>
    </w:pPr>
    <w:rPr>
      <w:sz w:val="28"/>
    </w:rPr>
  </w:style>
  <w:style w:type="paragraph" w:customStyle="1" w:styleId="SectionVHeader">
    <w:name w:val="Section V. Header"/>
    <w:basedOn w:val="Normal"/>
    <w:rsid w:val="00156E35"/>
    <w:pPr>
      <w:jc w:val="center"/>
    </w:pPr>
    <w:rPr>
      <w:b/>
      <w:sz w:val="36"/>
      <w:szCs w:val="20"/>
      <w:lang w:val="es-ES_tradnl"/>
    </w:rPr>
  </w:style>
  <w:style w:type="paragraph" w:customStyle="1" w:styleId="Technical4">
    <w:name w:val="Technical 4"/>
    <w:rsid w:val="00156E35"/>
    <w:pPr>
      <w:tabs>
        <w:tab w:val="left" w:pos="-720"/>
      </w:tabs>
      <w:suppressAutoHyphens/>
      <w:spacing w:after="0" w:line="240" w:lineRule="auto"/>
      <w:jc w:val="both"/>
    </w:pPr>
    <w:rPr>
      <w:rFonts w:ascii="Times" w:eastAsia="Times New Roman" w:hAnsi="Times" w:cs="Times New Roman"/>
      <w:b/>
      <w:sz w:val="24"/>
      <w:szCs w:val="20"/>
    </w:rPr>
  </w:style>
  <w:style w:type="character" w:customStyle="1" w:styleId="Table">
    <w:name w:val="Table"/>
    <w:rsid w:val="00156E35"/>
    <w:rPr>
      <w:rFonts w:ascii="Arial" w:hAnsi="Arial"/>
      <w:sz w:val="20"/>
    </w:rPr>
  </w:style>
  <w:style w:type="character" w:customStyle="1" w:styleId="Tiu7">
    <w:name w:val="Tiêu đề #7_"/>
    <w:link w:val="Tiu70"/>
    <w:rsid w:val="00156E35"/>
    <w:rPr>
      <w:b/>
      <w:bCs/>
      <w:sz w:val="18"/>
      <w:szCs w:val="18"/>
      <w:shd w:val="clear" w:color="auto" w:fill="FFFFFF"/>
    </w:rPr>
  </w:style>
  <w:style w:type="paragraph" w:customStyle="1" w:styleId="Tiu70">
    <w:name w:val="Tiêu đề #7"/>
    <w:basedOn w:val="Normal"/>
    <w:link w:val="Tiu7"/>
    <w:rsid w:val="00156E35"/>
    <w:pPr>
      <w:widowControl w:val="0"/>
      <w:shd w:val="clear" w:color="auto" w:fill="FFFFFF"/>
      <w:spacing w:after="480" w:line="240" w:lineRule="atLeast"/>
      <w:jc w:val="center"/>
      <w:outlineLvl w:val="6"/>
    </w:pPr>
    <w:rPr>
      <w:rFonts w:asciiTheme="minorHAnsi" w:eastAsiaTheme="minorHAnsi" w:hAnsiTheme="minorHAnsi" w:cstheme="minorBidi"/>
      <w:b/>
      <w:bCs/>
      <w:sz w:val="18"/>
      <w:szCs w:val="18"/>
    </w:rPr>
  </w:style>
  <w:style w:type="character" w:customStyle="1" w:styleId="Khc">
    <w:name w:val="Khác_"/>
    <w:link w:val="Khc0"/>
    <w:rsid w:val="00156E35"/>
    <w:rPr>
      <w:shd w:val="clear" w:color="auto" w:fill="FFFFFF"/>
    </w:rPr>
  </w:style>
  <w:style w:type="paragraph" w:customStyle="1" w:styleId="Khc0">
    <w:name w:val="Khác"/>
    <w:basedOn w:val="Normal"/>
    <w:link w:val="Khc"/>
    <w:rsid w:val="00156E35"/>
    <w:pPr>
      <w:widowControl w:val="0"/>
      <w:shd w:val="clear" w:color="auto" w:fill="FFFFFF"/>
    </w:pPr>
    <w:rPr>
      <w:rFonts w:asciiTheme="minorHAnsi" w:eastAsiaTheme="minorHAnsi" w:hAnsiTheme="minorHAnsi" w:cstheme="minorBidi"/>
      <w:sz w:val="22"/>
      <w:szCs w:val="22"/>
    </w:rPr>
  </w:style>
  <w:style w:type="character" w:customStyle="1" w:styleId="Tiu6">
    <w:name w:val="Tiêu đề #6_"/>
    <w:link w:val="Tiu61"/>
    <w:rsid w:val="00156E35"/>
    <w:rPr>
      <w:rFonts w:ascii="Courier New" w:hAnsi="Courier New"/>
      <w:b/>
      <w:bCs/>
      <w:i/>
      <w:iCs/>
      <w:sz w:val="34"/>
      <w:szCs w:val="34"/>
      <w:shd w:val="clear" w:color="auto" w:fill="FFFFFF"/>
    </w:rPr>
  </w:style>
  <w:style w:type="paragraph" w:customStyle="1" w:styleId="Tiu61">
    <w:name w:val="Tiêu đề #61"/>
    <w:basedOn w:val="Normal"/>
    <w:link w:val="Tiu6"/>
    <w:rsid w:val="00156E35"/>
    <w:pPr>
      <w:widowControl w:val="0"/>
      <w:shd w:val="clear" w:color="auto" w:fill="FFFFFF"/>
      <w:spacing w:before="60" w:after="60" w:line="240" w:lineRule="atLeast"/>
      <w:jc w:val="right"/>
      <w:outlineLvl w:val="5"/>
    </w:pPr>
    <w:rPr>
      <w:rFonts w:ascii="Courier New" w:eastAsiaTheme="minorHAnsi" w:hAnsi="Courier New" w:cstheme="minorBidi"/>
      <w:b/>
      <w:bCs/>
      <w:i/>
      <w:iCs/>
      <w:sz w:val="34"/>
      <w:szCs w:val="34"/>
    </w:rPr>
  </w:style>
  <w:style w:type="character" w:customStyle="1" w:styleId="Tiu5">
    <w:name w:val="Tiêu đề #5_"/>
    <w:link w:val="Tiu51"/>
    <w:rsid w:val="00156E35"/>
    <w:rPr>
      <w:rFonts w:ascii="Courier New" w:hAnsi="Courier New"/>
      <w:b/>
      <w:bCs/>
      <w:i/>
      <w:iCs/>
      <w:sz w:val="34"/>
      <w:szCs w:val="34"/>
      <w:shd w:val="clear" w:color="auto" w:fill="FFFFFF"/>
    </w:rPr>
  </w:style>
  <w:style w:type="paragraph" w:customStyle="1" w:styleId="Tiu51">
    <w:name w:val="Tiêu đề #51"/>
    <w:basedOn w:val="Normal"/>
    <w:link w:val="Tiu5"/>
    <w:rsid w:val="00156E35"/>
    <w:pPr>
      <w:widowControl w:val="0"/>
      <w:shd w:val="clear" w:color="auto" w:fill="FFFFFF"/>
      <w:spacing w:before="6060" w:line="240" w:lineRule="atLeast"/>
      <w:outlineLvl w:val="4"/>
    </w:pPr>
    <w:rPr>
      <w:rFonts w:ascii="Courier New" w:eastAsiaTheme="minorHAnsi" w:hAnsi="Courier New" w:cstheme="minorBidi"/>
      <w:b/>
      <w:bCs/>
      <w:i/>
      <w:iCs/>
      <w:sz w:val="34"/>
      <w:szCs w:val="34"/>
    </w:rPr>
  </w:style>
  <w:style w:type="character" w:customStyle="1" w:styleId="Tiu62">
    <w:name w:val="Tiêu đề #6 (2)_"/>
    <w:link w:val="Tiu621"/>
    <w:rsid w:val="00156E35"/>
    <w:rPr>
      <w:rFonts w:ascii="Courier New" w:hAnsi="Courier New"/>
      <w:b/>
      <w:bCs/>
      <w:i/>
      <w:iCs/>
      <w:sz w:val="32"/>
      <w:szCs w:val="32"/>
      <w:shd w:val="clear" w:color="auto" w:fill="FFFFFF"/>
    </w:rPr>
  </w:style>
  <w:style w:type="paragraph" w:customStyle="1" w:styleId="Tiu621">
    <w:name w:val="Tiêu đề #6 (2)1"/>
    <w:basedOn w:val="Normal"/>
    <w:link w:val="Tiu62"/>
    <w:rsid w:val="00156E35"/>
    <w:pPr>
      <w:widowControl w:val="0"/>
      <w:shd w:val="clear" w:color="auto" w:fill="FFFFFF"/>
      <w:spacing w:line="240" w:lineRule="atLeast"/>
      <w:outlineLvl w:val="5"/>
    </w:pPr>
    <w:rPr>
      <w:rFonts w:ascii="Courier New" w:eastAsiaTheme="minorHAnsi" w:hAnsi="Courier New" w:cstheme="minorBidi"/>
      <w:b/>
      <w:bCs/>
      <w:i/>
      <w:iCs/>
      <w:sz w:val="32"/>
      <w:szCs w:val="32"/>
    </w:rPr>
  </w:style>
  <w:style w:type="character" w:customStyle="1" w:styleId="Tiu43">
    <w:name w:val="Tiêu đề #4 (3)_"/>
    <w:link w:val="Tiu431"/>
    <w:rsid w:val="00156E35"/>
    <w:rPr>
      <w:i/>
      <w:iCs/>
      <w:sz w:val="18"/>
      <w:szCs w:val="18"/>
      <w:shd w:val="clear" w:color="auto" w:fill="FFFFFF"/>
    </w:rPr>
  </w:style>
  <w:style w:type="paragraph" w:customStyle="1" w:styleId="Tiu431">
    <w:name w:val="Tiêu đề #4 (3)1"/>
    <w:basedOn w:val="Normal"/>
    <w:link w:val="Tiu43"/>
    <w:rsid w:val="00156E35"/>
    <w:pPr>
      <w:widowControl w:val="0"/>
      <w:shd w:val="clear" w:color="auto" w:fill="FFFFFF"/>
      <w:spacing w:before="360" w:after="180" w:line="240" w:lineRule="atLeast"/>
      <w:jc w:val="right"/>
      <w:outlineLvl w:val="3"/>
    </w:pPr>
    <w:rPr>
      <w:rFonts w:asciiTheme="minorHAnsi" w:eastAsiaTheme="minorHAnsi" w:hAnsiTheme="minorHAnsi" w:cstheme="minorBidi"/>
      <w:i/>
      <w:iCs/>
      <w:sz w:val="18"/>
      <w:szCs w:val="18"/>
    </w:rPr>
  </w:style>
  <w:style w:type="character" w:customStyle="1" w:styleId="Tiu72">
    <w:name w:val="Tiêu đề #7 (2)_"/>
    <w:link w:val="Tiu720"/>
    <w:rsid w:val="00156E35"/>
    <w:rPr>
      <w:sz w:val="18"/>
      <w:szCs w:val="18"/>
      <w:shd w:val="clear" w:color="auto" w:fill="FFFFFF"/>
    </w:rPr>
  </w:style>
  <w:style w:type="paragraph" w:customStyle="1" w:styleId="Tiu720">
    <w:name w:val="Tiêu đề #7 (2)"/>
    <w:basedOn w:val="Normal"/>
    <w:link w:val="Tiu72"/>
    <w:rsid w:val="00156E35"/>
    <w:pPr>
      <w:widowControl w:val="0"/>
      <w:shd w:val="clear" w:color="auto" w:fill="FFFFFF"/>
      <w:spacing w:after="360" w:line="240" w:lineRule="atLeast"/>
      <w:jc w:val="right"/>
      <w:outlineLvl w:val="6"/>
    </w:pPr>
    <w:rPr>
      <w:rFonts w:asciiTheme="minorHAnsi" w:eastAsiaTheme="minorHAnsi" w:hAnsiTheme="minorHAnsi" w:cstheme="minorBidi"/>
      <w:sz w:val="18"/>
      <w:szCs w:val="18"/>
    </w:rPr>
  </w:style>
  <w:style w:type="character" w:customStyle="1" w:styleId="Vnbnnidung240">
    <w:name w:val="Văn bản nội dung (24)_"/>
    <w:link w:val="Vnbnnidung241"/>
    <w:rsid w:val="00156E35"/>
    <w:rPr>
      <w:sz w:val="16"/>
      <w:szCs w:val="16"/>
      <w:shd w:val="clear" w:color="auto" w:fill="FFFFFF"/>
    </w:rPr>
  </w:style>
  <w:style w:type="paragraph" w:customStyle="1" w:styleId="Vnbnnidung241">
    <w:name w:val="Văn bản nội dung (24)"/>
    <w:basedOn w:val="Normal"/>
    <w:link w:val="Vnbnnidung240"/>
    <w:rsid w:val="00156E35"/>
    <w:pPr>
      <w:widowControl w:val="0"/>
      <w:shd w:val="clear" w:color="auto" w:fill="FFFFFF"/>
      <w:spacing w:before="2280" w:line="240" w:lineRule="atLeast"/>
      <w:jc w:val="center"/>
    </w:pPr>
    <w:rPr>
      <w:rFonts w:asciiTheme="minorHAnsi" w:eastAsiaTheme="minorHAnsi" w:hAnsiTheme="minorHAnsi" w:cstheme="minorBidi"/>
      <w:sz w:val="16"/>
      <w:szCs w:val="16"/>
    </w:rPr>
  </w:style>
  <w:style w:type="character" w:customStyle="1" w:styleId="Vnbnnidung250">
    <w:name w:val="Văn bản nội dung (25)_"/>
    <w:link w:val="Vnbnnidung251"/>
    <w:rsid w:val="00156E35"/>
    <w:rPr>
      <w:b/>
      <w:bCs/>
      <w:shd w:val="clear" w:color="auto" w:fill="FFFFFF"/>
    </w:rPr>
  </w:style>
  <w:style w:type="paragraph" w:customStyle="1" w:styleId="Vnbnnidung251">
    <w:name w:val="Văn bản nội dung (25)"/>
    <w:basedOn w:val="Normal"/>
    <w:link w:val="Vnbnnidung250"/>
    <w:rsid w:val="00156E35"/>
    <w:pPr>
      <w:widowControl w:val="0"/>
      <w:shd w:val="clear" w:color="auto" w:fill="FFFFFF"/>
      <w:spacing w:after="60" w:line="326" w:lineRule="exact"/>
      <w:jc w:val="center"/>
    </w:pPr>
    <w:rPr>
      <w:rFonts w:asciiTheme="minorHAnsi" w:eastAsiaTheme="minorHAnsi" w:hAnsiTheme="minorHAnsi" w:cstheme="minorBidi"/>
      <w:b/>
      <w:bCs/>
      <w:sz w:val="22"/>
      <w:szCs w:val="22"/>
    </w:rPr>
  </w:style>
  <w:style w:type="character" w:customStyle="1" w:styleId="Vnbnnidung26">
    <w:name w:val="Văn bản nội dung (26)_"/>
    <w:link w:val="Vnbnnidung260"/>
    <w:rsid w:val="00156E35"/>
    <w:rPr>
      <w:noProof/>
      <w:shd w:val="clear" w:color="auto" w:fill="FFFFFF"/>
    </w:rPr>
  </w:style>
  <w:style w:type="paragraph" w:customStyle="1" w:styleId="Vnbnnidung260">
    <w:name w:val="Văn bản nội dung (26)"/>
    <w:basedOn w:val="Normal"/>
    <w:link w:val="Vnbnnidung26"/>
    <w:rsid w:val="00156E35"/>
    <w:pPr>
      <w:widowControl w:val="0"/>
      <w:shd w:val="clear" w:color="auto" w:fill="FFFFFF"/>
      <w:spacing w:line="240" w:lineRule="atLeast"/>
    </w:pPr>
    <w:rPr>
      <w:rFonts w:asciiTheme="minorHAnsi" w:eastAsiaTheme="minorHAnsi" w:hAnsiTheme="minorHAnsi" w:cstheme="minorBidi"/>
      <w:noProof/>
      <w:sz w:val="22"/>
      <w:szCs w:val="22"/>
    </w:rPr>
  </w:style>
  <w:style w:type="character" w:customStyle="1" w:styleId="Vnbnnidung27">
    <w:name w:val="Văn bản nội dung (27)_"/>
    <w:link w:val="Vnbnnidung270"/>
    <w:rsid w:val="00156E35"/>
    <w:rPr>
      <w:sz w:val="16"/>
      <w:szCs w:val="16"/>
      <w:shd w:val="clear" w:color="auto" w:fill="FFFFFF"/>
    </w:rPr>
  </w:style>
  <w:style w:type="paragraph" w:customStyle="1" w:styleId="Vnbnnidung270">
    <w:name w:val="Văn bản nội dung (27)"/>
    <w:basedOn w:val="Normal"/>
    <w:link w:val="Vnbnnidung27"/>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28">
    <w:name w:val="Văn bản nội dung (28)_"/>
    <w:link w:val="Vnbnnidung280"/>
    <w:rsid w:val="00156E35"/>
    <w:rPr>
      <w:sz w:val="16"/>
      <w:szCs w:val="16"/>
      <w:shd w:val="clear" w:color="auto" w:fill="FFFFFF"/>
    </w:rPr>
  </w:style>
  <w:style w:type="paragraph" w:customStyle="1" w:styleId="Vnbnnidung280">
    <w:name w:val="Văn bản nội dung (28)"/>
    <w:basedOn w:val="Normal"/>
    <w:link w:val="Vnbnnidung28"/>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290">
    <w:name w:val="Văn bản nội dung (29)_"/>
    <w:link w:val="Vnbnnidung293"/>
    <w:rsid w:val="00156E35"/>
    <w:rPr>
      <w:sz w:val="16"/>
      <w:szCs w:val="16"/>
      <w:shd w:val="clear" w:color="auto" w:fill="FFFFFF"/>
    </w:rPr>
  </w:style>
  <w:style w:type="paragraph" w:customStyle="1" w:styleId="Vnbnnidung293">
    <w:name w:val="Văn bản nội dung (29)"/>
    <w:basedOn w:val="Normal"/>
    <w:link w:val="Vnbnnidung290"/>
    <w:rsid w:val="00156E35"/>
    <w:pPr>
      <w:widowControl w:val="0"/>
      <w:shd w:val="clear" w:color="auto" w:fill="FFFFFF"/>
      <w:spacing w:before="60" w:line="240" w:lineRule="atLeast"/>
      <w:jc w:val="right"/>
    </w:pPr>
    <w:rPr>
      <w:rFonts w:asciiTheme="minorHAnsi" w:eastAsiaTheme="minorHAnsi" w:hAnsiTheme="minorHAnsi" w:cstheme="minorBidi"/>
      <w:sz w:val="16"/>
      <w:szCs w:val="16"/>
    </w:rPr>
  </w:style>
  <w:style w:type="character" w:customStyle="1" w:styleId="Vnbnnidung30">
    <w:name w:val="Văn bản nội dung (30)_"/>
    <w:link w:val="Vnbnnidung300"/>
    <w:rsid w:val="00156E35"/>
    <w:rPr>
      <w:sz w:val="16"/>
      <w:szCs w:val="16"/>
      <w:shd w:val="clear" w:color="auto" w:fill="FFFFFF"/>
    </w:rPr>
  </w:style>
  <w:style w:type="paragraph" w:customStyle="1" w:styleId="Vnbnnidung300">
    <w:name w:val="Văn bản nội dung (30)"/>
    <w:basedOn w:val="Normal"/>
    <w:link w:val="Vnbnnidung30"/>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310">
    <w:name w:val="Văn bản nội dung (31)_"/>
    <w:link w:val="Vnbnnidung311"/>
    <w:rsid w:val="00156E35"/>
    <w:rPr>
      <w:rFonts w:ascii="Courier New" w:hAnsi="Courier New"/>
      <w:i/>
      <w:iCs/>
      <w:spacing w:val="-40"/>
      <w:sz w:val="21"/>
      <w:szCs w:val="21"/>
      <w:shd w:val="clear" w:color="auto" w:fill="FFFFFF"/>
    </w:rPr>
  </w:style>
  <w:style w:type="paragraph" w:customStyle="1" w:styleId="Vnbnnidung311">
    <w:name w:val="Văn bản nội dung (31)1"/>
    <w:basedOn w:val="Normal"/>
    <w:link w:val="Vnbnnidung310"/>
    <w:rsid w:val="00156E35"/>
    <w:pPr>
      <w:widowControl w:val="0"/>
      <w:shd w:val="clear" w:color="auto" w:fill="FFFFFF"/>
      <w:spacing w:before="180" w:line="240" w:lineRule="atLeast"/>
      <w:jc w:val="both"/>
    </w:pPr>
    <w:rPr>
      <w:rFonts w:ascii="Courier New" w:eastAsiaTheme="minorHAnsi" w:hAnsi="Courier New" w:cstheme="minorBidi"/>
      <w:i/>
      <w:iCs/>
      <w:spacing w:val="-40"/>
      <w:sz w:val="21"/>
      <w:szCs w:val="21"/>
    </w:rPr>
  </w:style>
  <w:style w:type="character" w:customStyle="1" w:styleId="Vnbnnidung320">
    <w:name w:val="Văn bản nội dung (32)_"/>
    <w:link w:val="Vnbnnidung321"/>
    <w:rsid w:val="00156E35"/>
    <w:rPr>
      <w:sz w:val="16"/>
      <w:szCs w:val="16"/>
      <w:shd w:val="clear" w:color="auto" w:fill="FFFFFF"/>
    </w:rPr>
  </w:style>
  <w:style w:type="paragraph" w:customStyle="1" w:styleId="Vnbnnidung321">
    <w:name w:val="Văn bản nội dung (32)"/>
    <w:basedOn w:val="Normal"/>
    <w:link w:val="Vnbnnidung320"/>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33">
    <w:name w:val="Văn bản nội dung (33)_"/>
    <w:link w:val="Vnbnnidung330"/>
    <w:rsid w:val="00156E35"/>
    <w:rPr>
      <w:sz w:val="15"/>
      <w:szCs w:val="15"/>
      <w:shd w:val="clear" w:color="auto" w:fill="FFFFFF"/>
    </w:rPr>
  </w:style>
  <w:style w:type="paragraph" w:customStyle="1" w:styleId="Vnbnnidung330">
    <w:name w:val="Văn bản nội dung (33)"/>
    <w:basedOn w:val="Normal"/>
    <w:link w:val="Vnbnnidung33"/>
    <w:rsid w:val="00156E35"/>
    <w:pPr>
      <w:widowControl w:val="0"/>
      <w:shd w:val="clear" w:color="auto" w:fill="FFFFFF"/>
      <w:spacing w:line="240" w:lineRule="atLeast"/>
    </w:pPr>
    <w:rPr>
      <w:rFonts w:asciiTheme="minorHAnsi" w:eastAsiaTheme="minorHAnsi" w:hAnsiTheme="minorHAnsi" w:cstheme="minorBidi"/>
      <w:sz w:val="15"/>
      <w:szCs w:val="15"/>
    </w:rPr>
  </w:style>
  <w:style w:type="character" w:customStyle="1" w:styleId="Vnbnnidung34">
    <w:name w:val="Văn bản nội dung (34)_"/>
    <w:link w:val="Vnbnnidung340"/>
    <w:rsid w:val="00156E35"/>
    <w:rPr>
      <w:sz w:val="16"/>
      <w:szCs w:val="16"/>
      <w:shd w:val="clear" w:color="auto" w:fill="FFFFFF"/>
    </w:rPr>
  </w:style>
  <w:style w:type="paragraph" w:customStyle="1" w:styleId="Vnbnnidung340">
    <w:name w:val="Văn bản nội dung (34)"/>
    <w:basedOn w:val="Normal"/>
    <w:link w:val="Vnbnnidung34"/>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35">
    <w:name w:val="Văn bản nội dung (35)_"/>
    <w:link w:val="Vnbnnidung350"/>
    <w:rsid w:val="00156E35"/>
    <w:rPr>
      <w:sz w:val="18"/>
      <w:szCs w:val="18"/>
      <w:shd w:val="clear" w:color="auto" w:fill="FFFFFF"/>
    </w:rPr>
  </w:style>
  <w:style w:type="paragraph" w:customStyle="1" w:styleId="Vnbnnidung350">
    <w:name w:val="Văn bản nội dung (35)"/>
    <w:basedOn w:val="Normal"/>
    <w:link w:val="Vnbnnidung35"/>
    <w:rsid w:val="00156E35"/>
    <w:pPr>
      <w:widowControl w:val="0"/>
      <w:shd w:val="clear" w:color="auto" w:fill="FFFFFF"/>
      <w:spacing w:before="60" w:after="60" w:line="240" w:lineRule="atLeast"/>
      <w:jc w:val="both"/>
    </w:pPr>
    <w:rPr>
      <w:rFonts w:asciiTheme="minorHAnsi" w:eastAsiaTheme="minorHAnsi" w:hAnsiTheme="minorHAnsi" w:cstheme="minorBidi"/>
      <w:sz w:val="18"/>
      <w:szCs w:val="18"/>
    </w:rPr>
  </w:style>
  <w:style w:type="character" w:customStyle="1" w:styleId="Vnbnnidung36">
    <w:name w:val="Văn bản nội dung (36)_"/>
    <w:link w:val="Vnbnnidung360"/>
    <w:rsid w:val="00156E35"/>
    <w:rPr>
      <w:sz w:val="15"/>
      <w:szCs w:val="15"/>
      <w:shd w:val="clear" w:color="auto" w:fill="FFFFFF"/>
    </w:rPr>
  </w:style>
  <w:style w:type="paragraph" w:customStyle="1" w:styleId="Vnbnnidung360">
    <w:name w:val="Văn bản nội dung (36)"/>
    <w:basedOn w:val="Normal"/>
    <w:link w:val="Vnbnnidung36"/>
    <w:rsid w:val="00156E35"/>
    <w:pPr>
      <w:widowControl w:val="0"/>
      <w:shd w:val="clear" w:color="auto" w:fill="FFFFFF"/>
      <w:spacing w:line="240" w:lineRule="atLeast"/>
    </w:pPr>
    <w:rPr>
      <w:rFonts w:asciiTheme="minorHAnsi" w:eastAsiaTheme="minorHAnsi" w:hAnsiTheme="minorHAnsi" w:cstheme="minorBidi"/>
      <w:sz w:val="15"/>
      <w:szCs w:val="15"/>
    </w:rPr>
  </w:style>
  <w:style w:type="character" w:customStyle="1" w:styleId="Vnbnnidung37">
    <w:name w:val="Văn bản nội dung (37)_"/>
    <w:link w:val="Vnbnnidung370"/>
    <w:rsid w:val="00156E35"/>
    <w:rPr>
      <w:sz w:val="16"/>
      <w:szCs w:val="16"/>
      <w:shd w:val="clear" w:color="auto" w:fill="FFFFFF"/>
    </w:rPr>
  </w:style>
  <w:style w:type="paragraph" w:customStyle="1" w:styleId="Vnbnnidung370">
    <w:name w:val="Văn bản nội dung (37)"/>
    <w:basedOn w:val="Normal"/>
    <w:link w:val="Vnbnnidung37"/>
    <w:rsid w:val="00156E35"/>
    <w:pPr>
      <w:widowControl w:val="0"/>
      <w:shd w:val="clear" w:color="auto" w:fill="FFFFFF"/>
      <w:spacing w:before="300" w:line="240" w:lineRule="atLeast"/>
      <w:jc w:val="center"/>
    </w:pPr>
    <w:rPr>
      <w:rFonts w:asciiTheme="minorHAnsi" w:eastAsiaTheme="minorHAnsi" w:hAnsiTheme="minorHAnsi" w:cstheme="minorBidi"/>
      <w:sz w:val="16"/>
      <w:szCs w:val="16"/>
    </w:rPr>
  </w:style>
  <w:style w:type="character" w:customStyle="1" w:styleId="Tiu52">
    <w:name w:val="Tiêu đề #5 (2)_"/>
    <w:link w:val="Tiu521"/>
    <w:rsid w:val="00156E35"/>
    <w:rPr>
      <w:i/>
      <w:iCs/>
      <w:shd w:val="clear" w:color="auto" w:fill="FFFFFF"/>
      <w:lang w:val="fr-FR" w:eastAsia="fr-FR"/>
    </w:rPr>
  </w:style>
  <w:style w:type="paragraph" w:customStyle="1" w:styleId="Tiu521">
    <w:name w:val="Tiêu đề #5 (2)1"/>
    <w:basedOn w:val="Normal"/>
    <w:link w:val="Tiu52"/>
    <w:rsid w:val="00156E35"/>
    <w:pPr>
      <w:widowControl w:val="0"/>
      <w:shd w:val="clear" w:color="auto" w:fill="FFFFFF"/>
      <w:spacing w:before="300" w:after="780" w:line="240" w:lineRule="atLeast"/>
      <w:jc w:val="right"/>
      <w:outlineLvl w:val="4"/>
    </w:pPr>
    <w:rPr>
      <w:rFonts w:asciiTheme="minorHAnsi" w:eastAsiaTheme="minorHAnsi" w:hAnsiTheme="minorHAnsi" w:cstheme="minorBidi"/>
      <w:i/>
      <w:iCs/>
      <w:sz w:val="22"/>
      <w:szCs w:val="22"/>
      <w:lang w:val="fr-FR" w:eastAsia="fr-FR"/>
    </w:rPr>
  </w:style>
  <w:style w:type="character" w:customStyle="1" w:styleId="Vnbnnidung38">
    <w:name w:val="Văn bản nội dung (38)_"/>
    <w:link w:val="Vnbnnidung380"/>
    <w:rsid w:val="00156E35"/>
    <w:rPr>
      <w:sz w:val="16"/>
      <w:szCs w:val="16"/>
      <w:shd w:val="clear" w:color="auto" w:fill="FFFFFF"/>
    </w:rPr>
  </w:style>
  <w:style w:type="paragraph" w:customStyle="1" w:styleId="Vnbnnidung380">
    <w:name w:val="Văn bản nội dung (38)"/>
    <w:basedOn w:val="Normal"/>
    <w:link w:val="Vnbnnidung38"/>
    <w:rsid w:val="00156E35"/>
    <w:pPr>
      <w:widowControl w:val="0"/>
      <w:shd w:val="clear" w:color="auto" w:fill="FFFFFF"/>
      <w:spacing w:before="780" w:line="240" w:lineRule="atLeast"/>
      <w:jc w:val="center"/>
    </w:pPr>
    <w:rPr>
      <w:rFonts w:asciiTheme="minorHAnsi" w:eastAsiaTheme="minorHAnsi" w:hAnsiTheme="minorHAnsi" w:cstheme="minorBidi"/>
      <w:sz w:val="16"/>
      <w:szCs w:val="16"/>
    </w:rPr>
  </w:style>
  <w:style w:type="character" w:customStyle="1" w:styleId="Vnbnnidung39">
    <w:name w:val="Văn bản nội dung (39)_"/>
    <w:link w:val="Vnbnnidung390"/>
    <w:rsid w:val="00156E35"/>
    <w:rPr>
      <w:w w:val="70"/>
      <w:shd w:val="clear" w:color="auto" w:fill="FFFFFF"/>
    </w:rPr>
  </w:style>
  <w:style w:type="paragraph" w:customStyle="1" w:styleId="Vnbnnidung390">
    <w:name w:val="Văn bản nội dung (39)"/>
    <w:basedOn w:val="Normal"/>
    <w:link w:val="Vnbnnidung39"/>
    <w:rsid w:val="00156E35"/>
    <w:pPr>
      <w:widowControl w:val="0"/>
      <w:shd w:val="clear" w:color="auto" w:fill="FFFFFF"/>
      <w:spacing w:before="60" w:after="60" w:line="240" w:lineRule="atLeast"/>
      <w:jc w:val="both"/>
    </w:pPr>
    <w:rPr>
      <w:rFonts w:asciiTheme="minorHAnsi" w:eastAsiaTheme="minorHAnsi" w:hAnsiTheme="minorHAnsi" w:cstheme="minorBidi"/>
      <w:w w:val="70"/>
      <w:sz w:val="22"/>
      <w:szCs w:val="22"/>
    </w:rPr>
  </w:style>
  <w:style w:type="character" w:customStyle="1" w:styleId="Tiu33">
    <w:name w:val="Tiêu đề #3 (3)_"/>
    <w:link w:val="Tiu331"/>
    <w:rsid w:val="00156E35"/>
    <w:rPr>
      <w:i/>
      <w:iCs/>
      <w:shd w:val="clear" w:color="auto" w:fill="FFFFFF"/>
    </w:rPr>
  </w:style>
  <w:style w:type="paragraph" w:customStyle="1" w:styleId="Tiu331">
    <w:name w:val="Tiêu đề #3 (3)1"/>
    <w:basedOn w:val="Normal"/>
    <w:link w:val="Tiu33"/>
    <w:rsid w:val="00156E35"/>
    <w:pPr>
      <w:widowControl w:val="0"/>
      <w:shd w:val="clear" w:color="auto" w:fill="FFFFFF"/>
      <w:spacing w:before="180" w:after="180" w:line="240" w:lineRule="atLeast"/>
      <w:jc w:val="right"/>
      <w:outlineLvl w:val="2"/>
    </w:pPr>
    <w:rPr>
      <w:rFonts w:asciiTheme="minorHAnsi" w:eastAsiaTheme="minorHAnsi" w:hAnsiTheme="minorHAnsi" w:cstheme="minorBidi"/>
      <w:i/>
      <w:iCs/>
      <w:sz w:val="22"/>
      <w:szCs w:val="22"/>
    </w:rPr>
  </w:style>
  <w:style w:type="character" w:customStyle="1" w:styleId="Vnbnnidung400">
    <w:name w:val="Văn bản nội dung (40)_"/>
    <w:link w:val="Vnbnnidung401"/>
    <w:rsid w:val="00156E35"/>
    <w:rPr>
      <w:sz w:val="15"/>
      <w:szCs w:val="15"/>
      <w:shd w:val="clear" w:color="auto" w:fill="FFFFFF"/>
    </w:rPr>
  </w:style>
  <w:style w:type="paragraph" w:customStyle="1" w:styleId="Vnbnnidung401">
    <w:name w:val="Văn bản nội dung (40)"/>
    <w:basedOn w:val="Normal"/>
    <w:link w:val="Vnbnnidung400"/>
    <w:rsid w:val="00156E35"/>
    <w:pPr>
      <w:widowControl w:val="0"/>
      <w:shd w:val="clear" w:color="auto" w:fill="FFFFFF"/>
      <w:spacing w:before="180" w:line="240" w:lineRule="atLeast"/>
      <w:jc w:val="center"/>
    </w:pPr>
    <w:rPr>
      <w:rFonts w:asciiTheme="minorHAnsi" w:eastAsiaTheme="minorHAnsi" w:hAnsiTheme="minorHAnsi" w:cstheme="minorBidi"/>
      <w:sz w:val="15"/>
      <w:szCs w:val="15"/>
    </w:rPr>
  </w:style>
  <w:style w:type="character" w:customStyle="1" w:styleId="Vnbnnidung41">
    <w:name w:val="Văn bản nội dung (41)_"/>
    <w:link w:val="Vnbnnidung410"/>
    <w:rsid w:val="00156E35"/>
    <w:rPr>
      <w:sz w:val="19"/>
      <w:szCs w:val="19"/>
      <w:shd w:val="clear" w:color="auto" w:fill="FFFFFF"/>
    </w:rPr>
  </w:style>
  <w:style w:type="paragraph" w:customStyle="1" w:styleId="Vnbnnidung410">
    <w:name w:val="Văn bản nội dung (41)"/>
    <w:basedOn w:val="Normal"/>
    <w:link w:val="Vnbnnidung41"/>
    <w:rsid w:val="00156E35"/>
    <w:pPr>
      <w:widowControl w:val="0"/>
      <w:shd w:val="clear" w:color="auto" w:fill="FFFFFF"/>
      <w:spacing w:before="60" w:after="60" w:line="240" w:lineRule="atLeast"/>
      <w:jc w:val="both"/>
    </w:pPr>
    <w:rPr>
      <w:rFonts w:asciiTheme="minorHAnsi" w:eastAsiaTheme="minorHAnsi" w:hAnsiTheme="minorHAnsi" w:cstheme="minorBidi"/>
      <w:sz w:val="19"/>
      <w:szCs w:val="19"/>
    </w:rPr>
  </w:style>
  <w:style w:type="character" w:customStyle="1" w:styleId="Tiu44">
    <w:name w:val="Tiêu đề #4 (4)_"/>
    <w:link w:val="Tiu441"/>
    <w:rsid w:val="00156E35"/>
    <w:rPr>
      <w:i/>
      <w:iCs/>
      <w:shd w:val="clear" w:color="auto" w:fill="FFFFFF"/>
    </w:rPr>
  </w:style>
  <w:style w:type="paragraph" w:customStyle="1" w:styleId="Tiu441">
    <w:name w:val="Tiêu đề #4 (4)1"/>
    <w:basedOn w:val="Normal"/>
    <w:link w:val="Tiu44"/>
    <w:rsid w:val="00156E35"/>
    <w:pPr>
      <w:widowControl w:val="0"/>
      <w:shd w:val="clear" w:color="auto" w:fill="FFFFFF"/>
      <w:spacing w:before="60" w:after="60" w:line="240" w:lineRule="atLeast"/>
      <w:jc w:val="right"/>
      <w:outlineLvl w:val="3"/>
    </w:pPr>
    <w:rPr>
      <w:rFonts w:asciiTheme="minorHAnsi" w:eastAsiaTheme="minorHAnsi" w:hAnsiTheme="minorHAnsi" w:cstheme="minorBidi"/>
      <w:i/>
      <w:iCs/>
      <w:sz w:val="22"/>
      <w:szCs w:val="22"/>
    </w:rPr>
  </w:style>
  <w:style w:type="character" w:customStyle="1" w:styleId="Vnbnnidung42">
    <w:name w:val="Văn bản nội dung (42)_"/>
    <w:link w:val="Vnbnnidung420"/>
    <w:rsid w:val="00156E35"/>
    <w:rPr>
      <w:sz w:val="16"/>
      <w:szCs w:val="16"/>
      <w:shd w:val="clear" w:color="auto" w:fill="FFFFFF"/>
    </w:rPr>
  </w:style>
  <w:style w:type="paragraph" w:customStyle="1" w:styleId="Vnbnnidung420">
    <w:name w:val="Văn bản nội dung (42)"/>
    <w:basedOn w:val="Normal"/>
    <w:link w:val="Vnbnnidung42"/>
    <w:rsid w:val="00156E35"/>
    <w:pPr>
      <w:widowControl w:val="0"/>
      <w:shd w:val="clear" w:color="auto" w:fill="FFFFFF"/>
      <w:spacing w:before="60" w:line="240" w:lineRule="atLeast"/>
      <w:jc w:val="center"/>
    </w:pPr>
    <w:rPr>
      <w:rFonts w:asciiTheme="minorHAnsi" w:eastAsiaTheme="minorHAnsi" w:hAnsiTheme="minorHAnsi" w:cstheme="minorBidi"/>
      <w:sz w:val="16"/>
      <w:szCs w:val="16"/>
    </w:rPr>
  </w:style>
  <w:style w:type="character" w:customStyle="1" w:styleId="Tiu63">
    <w:name w:val="Tiêu đề #6 (3)_"/>
    <w:link w:val="Tiu631"/>
    <w:rsid w:val="00156E35"/>
    <w:rPr>
      <w:i/>
      <w:iCs/>
      <w:sz w:val="18"/>
      <w:szCs w:val="18"/>
      <w:shd w:val="clear" w:color="auto" w:fill="FFFFFF"/>
    </w:rPr>
  </w:style>
  <w:style w:type="paragraph" w:customStyle="1" w:styleId="Tiu631">
    <w:name w:val="Tiêu đề #6 (3)1"/>
    <w:basedOn w:val="Normal"/>
    <w:link w:val="Tiu63"/>
    <w:rsid w:val="00156E35"/>
    <w:pPr>
      <w:widowControl w:val="0"/>
      <w:shd w:val="clear" w:color="auto" w:fill="FFFFFF"/>
      <w:spacing w:line="240" w:lineRule="atLeast"/>
      <w:outlineLvl w:val="5"/>
    </w:pPr>
    <w:rPr>
      <w:rFonts w:asciiTheme="minorHAnsi" w:eastAsiaTheme="minorHAnsi" w:hAnsiTheme="minorHAnsi" w:cstheme="minorBidi"/>
      <w:i/>
      <w:iCs/>
      <w:sz w:val="18"/>
      <w:szCs w:val="18"/>
    </w:rPr>
  </w:style>
  <w:style w:type="character" w:customStyle="1" w:styleId="Vnbnnidung43">
    <w:name w:val="Văn bản nội dung (43)_"/>
    <w:link w:val="Vnbnnidung430"/>
    <w:rsid w:val="00156E35"/>
    <w:rPr>
      <w:sz w:val="16"/>
      <w:szCs w:val="16"/>
      <w:shd w:val="clear" w:color="auto" w:fill="FFFFFF"/>
    </w:rPr>
  </w:style>
  <w:style w:type="paragraph" w:customStyle="1" w:styleId="Vnbnnidung430">
    <w:name w:val="Văn bản nội dung (43)"/>
    <w:basedOn w:val="Normal"/>
    <w:link w:val="Vnbnnidung43"/>
    <w:rsid w:val="00156E35"/>
    <w:pPr>
      <w:widowControl w:val="0"/>
      <w:shd w:val="clear" w:color="auto" w:fill="FFFFFF"/>
      <w:spacing w:line="240" w:lineRule="atLeast"/>
    </w:pPr>
    <w:rPr>
      <w:rFonts w:asciiTheme="minorHAnsi" w:eastAsiaTheme="minorHAnsi" w:hAnsiTheme="minorHAnsi" w:cstheme="minorBidi"/>
      <w:sz w:val="16"/>
      <w:szCs w:val="16"/>
    </w:rPr>
  </w:style>
  <w:style w:type="character" w:customStyle="1" w:styleId="Vnbnnidung44">
    <w:name w:val="Văn bản nội dung (44)_"/>
    <w:link w:val="Vnbnnidung440"/>
    <w:rsid w:val="00156E35"/>
    <w:rPr>
      <w:sz w:val="16"/>
      <w:szCs w:val="16"/>
      <w:shd w:val="clear" w:color="auto" w:fill="FFFFFF"/>
    </w:rPr>
  </w:style>
  <w:style w:type="paragraph" w:customStyle="1" w:styleId="Vnbnnidung440">
    <w:name w:val="Văn bản nội dung (44)"/>
    <w:basedOn w:val="Normal"/>
    <w:link w:val="Vnbnnidung44"/>
    <w:rsid w:val="00156E35"/>
    <w:pPr>
      <w:widowControl w:val="0"/>
      <w:shd w:val="clear" w:color="auto" w:fill="FFFFFF"/>
      <w:spacing w:before="60" w:line="240" w:lineRule="atLeast"/>
    </w:pPr>
    <w:rPr>
      <w:rFonts w:asciiTheme="minorHAnsi" w:eastAsiaTheme="minorHAnsi" w:hAnsiTheme="minorHAnsi" w:cstheme="minorBidi"/>
      <w:sz w:val="16"/>
      <w:szCs w:val="16"/>
    </w:rPr>
  </w:style>
  <w:style w:type="character" w:customStyle="1" w:styleId="Tiu34">
    <w:name w:val="Tiêu đề #3 (4)_"/>
    <w:link w:val="Tiu341"/>
    <w:rsid w:val="00156E35"/>
    <w:rPr>
      <w:i/>
      <w:iCs/>
      <w:sz w:val="40"/>
      <w:szCs w:val="40"/>
      <w:shd w:val="clear" w:color="auto" w:fill="FFFFFF"/>
    </w:rPr>
  </w:style>
  <w:style w:type="paragraph" w:customStyle="1" w:styleId="Tiu341">
    <w:name w:val="Tiêu đề #3 (4)1"/>
    <w:basedOn w:val="Normal"/>
    <w:link w:val="Tiu34"/>
    <w:rsid w:val="00156E35"/>
    <w:pPr>
      <w:widowControl w:val="0"/>
      <w:shd w:val="clear" w:color="auto" w:fill="FFFFFF"/>
      <w:spacing w:before="5160" w:after="60" w:line="240" w:lineRule="atLeast"/>
      <w:jc w:val="right"/>
      <w:outlineLvl w:val="2"/>
    </w:pPr>
    <w:rPr>
      <w:rFonts w:asciiTheme="minorHAnsi" w:eastAsiaTheme="minorHAnsi" w:hAnsiTheme="minorHAnsi" w:cstheme="minorBidi"/>
      <w:i/>
      <w:iCs/>
      <w:sz w:val="40"/>
      <w:szCs w:val="40"/>
    </w:rPr>
  </w:style>
  <w:style w:type="character" w:customStyle="1" w:styleId="Vnbnnidung45">
    <w:name w:val="Văn bản nội dung (45)_"/>
    <w:link w:val="Vnbnnidung450"/>
    <w:rsid w:val="00156E35"/>
    <w:rPr>
      <w:sz w:val="16"/>
      <w:szCs w:val="16"/>
      <w:shd w:val="clear" w:color="auto" w:fill="FFFFFF"/>
    </w:rPr>
  </w:style>
  <w:style w:type="paragraph" w:customStyle="1" w:styleId="Vnbnnidung450">
    <w:name w:val="Văn bản nội dung (45)"/>
    <w:basedOn w:val="Normal"/>
    <w:link w:val="Vnbnnidung45"/>
    <w:rsid w:val="00156E35"/>
    <w:pPr>
      <w:widowControl w:val="0"/>
      <w:shd w:val="clear" w:color="auto" w:fill="FFFFFF"/>
      <w:spacing w:before="960" w:line="240" w:lineRule="atLeast"/>
      <w:jc w:val="center"/>
    </w:pPr>
    <w:rPr>
      <w:rFonts w:asciiTheme="minorHAnsi" w:eastAsiaTheme="minorHAnsi" w:hAnsiTheme="minorHAnsi" w:cstheme="minorBidi"/>
      <w:sz w:val="16"/>
      <w:szCs w:val="16"/>
    </w:rPr>
  </w:style>
  <w:style w:type="character" w:customStyle="1" w:styleId="Vnbnnidung46">
    <w:name w:val="Văn bản nội dung (46)_"/>
    <w:link w:val="Vnbnnidung460"/>
    <w:rsid w:val="00156E35"/>
    <w:rPr>
      <w:i/>
      <w:iCs/>
      <w:sz w:val="16"/>
      <w:szCs w:val="16"/>
      <w:shd w:val="clear" w:color="auto" w:fill="FFFFFF"/>
    </w:rPr>
  </w:style>
  <w:style w:type="paragraph" w:customStyle="1" w:styleId="Vnbnnidung460">
    <w:name w:val="Văn bản nội dung (46)"/>
    <w:basedOn w:val="Normal"/>
    <w:link w:val="Vnbnnidung46"/>
    <w:rsid w:val="00156E35"/>
    <w:pPr>
      <w:widowControl w:val="0"/>
      <w:shd w:val="clear" w:color="auto" w:fill="FFFFFF"/>
      <w:spacing w:line="179" w:lineRule="exact"/>
    </w:pPr>
    <w:rPr>
      <w:rFonts w:asciiTheme="minorHAnsi" w:eastAsiaTheme="minorHAnsi" w:hAnsiTheme="minorHAnsi" w:cstheme="minorBidi"/>
      <w:i/>
      <w:iCs/>
      <w:sz w:val="16"/>
      <w:szCs w:val="16"/>
    </w:rPr>
  </w:style>
  <w:style w:type="paragraph" w:styleId="ListParagraph">
    <w:name w:val="List Paragraph"/>
    <w:basedOn w:val="Normal"/>
    <w:uiPriority w:val="34"/>
    <w:qFormat/>
    <w:rsid w:val="00E54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Thang Nghiem Dinh</cp:lastModifiedBy>
  <cp:revision>19</cp:revision>
  <dcterms:created xsi:type="dcterms:W3CDTF">2024-06-03T12:29:00Z</dcterms:created>
  <dcterms:modified xsi:type="dcterms:W3CDTF">2026-03-25T11:32:00Z</dcterms:modified>
</cp:coreProperties>
</file>